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706AA5" w:rsidRDefault="001F334B" w14:paraId="1F7F6793" w14:textId="77777777">
      <w:pPr>
        <w:pStyle w:val="Title"/>
      </w:pPr>
      <w:r>
        <w:t>Interview Transcript (Anonymous Participant)</w:t>
      </w:r>
    </w:p>
    <w:p w:rsidR="00706AA5" w:rsidRDefault="001F334B" w14:paraId="75B53DED" w14:textId="77777777">
      <w:r>
        <w:t>Date: [REDACTED]</w:t>
      </w:r>
    </w:p>
    <w:p w:rsidR="00706AA5" w:rsidRDefault="001F334B" w14:paraId="4515B0E6" w14:textId="77777777">
      <w:r>
        <w:t>Time: [REDACTED]</w:t>
      </w:r>
    </w:p>
    <w:p w:rsidR="00706AA5" w:rsidRDefault="001F334B" w14:paraId="6C302E82" w14:textId="77777777">
      <w:r>
        <w:t>Participant: [Anonymous]</w:t>
      </w:r>
    </w:p>
    <w:p w:rsidR="00706AA5" w:rsidRDefault="001F334B" w14:paraId="0F7531F5" w14:textId="77777777">
      <w:r>
        <w:t>Interviewer: [Interviewer]</w:t>
      </w:r>
    </w:p>
    <w:p w:rsidR="00706AA5" w:rsidRDefault="00706AA5" w14:paraId="1E0A39E1" w14:textId="77777777"/>
    <w:p w:rsidR="00706AA5" w:rsidRDefault="001F334B" w14:paraId="2AF202E2" w14:textId="3A2AC065">
      <w:r>
        <w:br/>
      </w:r>
      <w:r>
        <w:t>So yeah, any questions before we get started?</w:t>
      </w:r>
    </w:p>
    <w:p w:rsidR="00706AA5" w:rsidRDefault="001F334B" w14:paraId="21656834" w14:textId="77777777">
      <w:r>
        <w:rPr>
          <w:b/>
        </w:rPr>
        <w:t>[Participant]</w:t>
      </w:r>
      <w:r>
        <w:rPr>
          <w:b/>
        </w:rPr>
        <w:br/>
      </w:r>
      <w:r>
        <w:t>0:46</w:t>
      </w:r>
      <w:r>
        <w:br/>
      </w:r>
      <w:r>
        <w:t xml:space="preserve">Nope, </w:t>
      </w:r>
      <w:proofErr w:type="gramStart"/>
      <w:r>
        <w:t>Nope</w:t>
      </w:r>
      <w:proofErr w:type="gramEnd"/>
      <w:r>
        <w:t>. Just go for it.</w:t>
      </w:r>
    </w:p>
    <w:p w:rsidR="00706AA5" w:rsidRDefault="001F334B" w14:paraId="4A5B4D09" w14:textId="77777777">
      <w:r>
        <w:rPr>
          <w:b/>
        </w:rPr>
        <w:t>[Interviewer]</w:t>
      </w:r>
      <w:r>
        <w:rPr>
          <w:b/>
        </w:rPr>
        <w:br/>
      </w:r>
      <w:r>
        <w:t>0:48</w:t>
      </w:r>
      <w:r>
        <w:br/>
      </w:r>
      <w:r>
        <w:t>Cool. All right. Well, why don't you just start off by telling me a bit about your journey into ministry and how you kind of landed in a rural charge?</w:t>
      </w:r>
    </w:p>
    <w:p w:rsidR="00706AA5" w:rsidRDefault="001F334B" w14:paraId="25F0ED7C" w14:textId="06937857">
      <w:r w:rsidRPr="5F533AD2" w:rsidR="001F334B">
        <w:rPr>
          <w:b w:val="1"/>
          <w:bCs w:val="1"/>
        </w:rPr>
        <w:t>[Participant]</w:t>
      </w:r>
      <w:r>
        <w:br/>
      </w:r>
      <w:r w:rsidR="001F334B">
        <w:rPr/>
        <w:t>0:57</w:t>
      </w:r>
      <w:r>
        <w:br/>
      </w:r>
      <w:r w:rsidR="001F334B">
        <w:rPr/>
        <w:t>OK.</w:t>
      </w:r>
      <w:r w:rsidR="4654F8BC">
        <w:rPr/>
        <w:t xml:space="preserve"> </w:t>
      </w:r>
      <w:r w:rsidR="001F334B">
        <w:rPr/>
        <w:t xml:space="preserve">Journey </w:t>
      </w:r>
      <w:r w:rsidR="61F1C906">
        <w:rPr/>
        <w:t>in</w:t>
      </w:r>
      <w:r w:rsidR="001F334B">
        <w:rPr/>
        <w:t>to ministry. I was studying at the time and felt called into ministry whilst</w:t>
      </w:r>
      <w:r w:rsidR="7F15DF66">
        <w:rPr/>
        <w:t>,</w:t>
      </w:r>
      <w:r w:rsidR="001F334B">
        <w:rPr/>
        <w:t xml:space="preserve"> after being asked to do a couple of services for a local church.</w:t>
      </w:r>
      <w:r w:rsidR="5016753B">
        <w:rPr/>
        <w:t xml:space="preserve"> </w:t>
      </w:r>
      <w:r w:rsidR="001F334B">
        <w:rPr/>
        <w:t>So just progress</w:t>
      </w:r>
      <w:r w:rsidR="50FB5923">
        <w:rPr/>
        <w:t>ed</w:t>
      </w:r>
      <w:r w:rsidR="001F334B">
        <w:rPr/>
        <w:t xml:space="preserve"> down that route with no clear idea of where we were going or anything like that. So my first charge was in [City], in the city </w:t>
      </w:r>
      <w:r w:rsidR="001F334B">
        <w:rPr/>
        <w:t>centre</w:t>
      </w:r>
      <w:r w:rsidR="001F334B">
        <w:rPr/>
        <w:t xml:space="preserve">, if you can call [City] the city </w:t>
      </w:r>
      <w:r w:rsidR="001F334B">
        <w:rPr/>
        <w:t>centre</w:t>
      </w:r>
      <w:r w:rsidR="001F334B">
        <w:rPr/>
        <w:t xml:space="preserve">, that is, you </w:t>
      </w:r>
      <w:r w:rsidR="001F334B">
        <w:rPr/>
        <w:t>know it's</w:t>
      </w:r>
      <w:r w:rsidR="001F334B">
        <w:rPr/>
        <w:t xml:space="preserve"> </w:t>
      </w:r>
      <w:r w:rsidR="001F334B">
        <w:rPr/>
        <w:t>it's</w:t>
      </w:r>
      <w:r w:rsidR="001F334B">
        <w:rPr/>
        <w:t xml:space="preserve"> a wee bit, it's a wee bit rural, but it was probably more </w:t>
      </w:r>
      <w:r w:rsidR="001F334B">
        <w:rPr/>
        <w:t>city</w:t>
      </w:r>
      <w:r w:rsidR="001F334B">
        <w:rPr/>
        <w:t xml:space="preserve"> </w:t>
      </w:r>
      <w:r w:rsidR="001F334B">
        <w:rPr/>
        <w:t>centre</w:t>
      </w:r>
      <w:r w:rsidR="001F334B">
        <w:rPr/>
        <w:t xml:space="preserve"> </w:t>
      </w:r>
      <w:r w:rsidR="001F334B">
        <w:rPr/>
        <w:t>centre</w:t>
      </w:r>
      <w:r w:rsidR="001F334B">
        <w:rPr/>
        <w:t xml:space="preserve"> than what I'm in now.</w:t>
      </w:r>
      <w:r w:rsidR="15896EDA">
        <w:rPr/>
        <w:t xml:space="preserve"> </w:t>
      </w:r>
      <w:r w:rsidR="001F334B">
        <w:rPr/>
        <w:t xml:space="preserve">But </w:t>
      </w:r>
      <w:r w:rsidR="001F334B">
        <w:rPr/>
        <w:t>probably the</w:t>
      </w:r>
      <w:r w:rsidR="001F334B">
        <w:rPr/>
        <w:t xml:space="preserve"> move out here was</w:t>
      </w:r>
      <w:r w:rsidR="46976291">
        <w:rPr/>
        <w:t>, w</w:t>
      </w:r>
      <w:r w:rsidR="001F334B">
        <w:rPr/>
        <w:t xml:space="preserve">e both very much felt we needed to get </w:t>
      </w:r>
      <w:r w:rsidR="001F334B">
        <w:rPr/>
        <w:t>out</w:t>
      </w:r>
      <w:r w:rsidR="001F334B">
        <w:rPr/>
        <w:t xml:space="preserve"> the city we were in. It just </w:t>
      </w:r>
      <w:r w:rsidR="001F334B">
        <w:rPr/>
        <w:t>wasn't</w:t>
      </w:r>
      <w:r w:rsidR="001F334B">
        <w:rPr/>
        <w:t xml:space="preserve"> </w:t>
      </w:r>
      <w:r w:rsidR="001F334B">
        <w:rPr/>
        <w:t>wasn't</w:t>
      </w:r>
      <w:r w:rsidR="001F334B">
        <w:rPr/>
        <w:t xml:space="preserve"> the right place for us. The </w:t>
      </w:r>
      <w:r w:rsidR="001F334B">
        <w:rPr/>
        <w:t>workloads,</w:t>
      </w:r>
      <w:r w:rsidR="001F334B">
        <w:rPr/>
        <w:t xml:space="preserve"> the kind of balance between work and life </w:t>
      </w:r>
      <w:r w:rsidR="001F334B">
        <w:rPr/>
        <w:t>was</w:t>
      </w:r>
      <w:r w:rsidR="001F334B">
        <w:rPr/>
        <w:t xml:space="preserve"> not </w:t>
      </w:r>
      <w:r w:rsidR="001F334B">
        <w:rPr/>
        <w:t>very good</w:t>
      </w:r>
      <w:r w:rsidR="001F334B">
        <w:rPr/>
        <w:t xml:space="preserve">. </w:t>
      </w:r>
      <w:r w:rsidR="001F334B">
        <w:rPr/>
        <w:t>So</w:t>
      </w:r>
      <w:r w:rsidR="001F334B">
        <w:rPr/>
        <w:t xml:space="preserve"> we </w:t>
      </w:r>
      <w:r w:rsidR="001F334B">
        <w:rPr/>
        <w:t>kind of felt</w:t>
      </w:r>
      <w:r w:rsidR="001F334B">
        <w:rPr/>
        <w:t xml:space="preserve"> as a family we needed to make a change. </w:t>
      </w:r>
      <w:r w:rsidR="001F334B">
        <w:rPr/>
        <w:t>So</w:t>
      </w:r>
      <w:r w:rsidR="001F334B">
        <w:rPr/>
        <w:t xml:space="preserve"> we </w:t>
      </w:r>
      <w:r w:rsidR="001F334B">
        <w:rPr/>
        <w:t>basically looked</w:t>
      </w:r>
      <w:r w:rsidR="001F334B">
        <w:rPr/>
        <w:t xml:space="preserve"> at the options, what was there. There </w:t>
      </w:r>
      <w:r w:rsidR="001F334B">
        <w:rPr/>
        <w:t>was</w:t>
      </w:r>
      <w:r w:rsidR="001F334B">
        <w:rPr/>
        <w:t xml:space="preserve"> three charges and all of them were rural</w:t>
      </w:r>
      <w:r w:rsidR="17EF825A">
        <w:rPr/>
        <w:t>, so t</w:t>
      </w:r>
      <w:r w:rsidR="001F334B">
        <w:rPr/>
        <w:t>his is the one that I was like</w:t>
      </w:r>
      <w:r w:rsidR="1BB45D60">
        <w:rPr/>
        <w:t xml:space="preserve"> ‘w</w:t>
      </w:r>
      <w:r w:rsidR="001F334B">
        <w:rPr/>
        <w:t>e're</w:t>
      </w:r>
      <w:r w:rsidR="001F334B">
        <w:rPr/>
        <w:t xml:space="preserve"> not going here</w:t>
      </w:r>
      <w:r w:rsidR="5B0065D4">
        <w:rPr/>
        <w:t>’</w:t>
      </w:r>
      <w:r w:rsidR="001F334B">
        <w:rPr/>
        <w:t xml:space="preserve"> so but</w:t>
      </w:r>
      <w:r w:rsidR="48D63780">
        <w:rPr/>
        <w:t xml:space="preserve"> t</w:t>
      </w:r>
      <w:r w:rsidR="001F334B">
        <w:rPr/>
        <w:t xml:space="preserve">he Lord </w:t>
      </w:r>
      <w:r w:rsidR="001F334B">
        <w:rPr/>
        <w:t>kind of does</w:t>
      </w:r>
      <w:r w:rsidR="001F334B">
        <w:rPr/>
        <w:t xml:space="preserve"> different things, and he had a different plan. </w:t>
      </w:r>
      <w:r w:rsidR="001F334B">
        <w:rPr/>
        <w:t>So</w:t>
      </w:r>
      <w:r w:rsidR="001F334B">
        <w:rPr/>
        <w:t xml:space="preserve"> when it </w:t>
      </w:r>
      <w:r w:rsidR="001F334B">
        <w:rPr/>
        <w:t>kind of came</w:t>
      </w:r>
      <w:r w:rsidR="001F334B">
        <w:rPr/>
        <w:t xml:space="preserve"> down to it, we </w:t>
      </w:r>
      <w:r w:rsidR="001F334B">
        <w:rPr/>
        <w:t>actually were</w:t>
      </w:r>
      <w:r w:rsidR="001F334B">
        <w:rPr/>
        <w:t xml:space="preserve"> like, oh, no, this </w:t>
      </w:r>
      <w:r w:rsidR="001F334B">
        <w:rPr/>
        <w:t>actually might</w:t>
      </w:r>
      <w:r w:rsidR="001F334B">
        <w:rPr/>
        <w:t xml:space="preserve"> be a good move for us. So really, </w:t>
      </w:r>
      <w:r w:rsidR="001F334B">
        <w:rPr/>
        <w:t>that's</w:t>
      </w:r>
      <w:r w:rsidR="001F334B">
        <w:rPr/>
        <w:t xml:space="preserve"> what it came down to is we just thought, right, </w:t>
      </w:r>
      <w:r w:rsidR="001F334B">
        <w:rPr/>
        <w:t>let's</w:t>
      </w:r>
      <w:r w:rsidR="001F334B">
        <w:rPr/>
        <w:t xml:space="preserve"> go here. But everywhere we looked was rural.</w:t>
      </w:r>
      <w:proofErr w:type="gramStart"/>
      <w:proofErr w:type="gramEnd"/>
      <w:proofErr w:type="gramStart"/>
      <w:proofErr w:type="gramEnd"/>
      <w:proofErr w:type="gramStart"/>
      <w:proofErr w:type="gramEnd"/>
    </w:p>
    <w:p w:rsidR="00706AA5" w:rsidRDefault="001F334B" w14:paraId="26D37348" w14:textId="4C341F07">
      <w:r w:rsidRPr="5F533AD2" w:rsidR="001F334B">
        <w:rPr>
          <w:b w:val="1"/>
          <w:bCs w:val="1"/>
        </w:rPr>
        <w:t>[Interviewer]</w:t>
      </w:r>
      <w:r>
        <w:br/>
      </w:r>
      <w:r w:rsidR="001F334B">
        <w:rPr/>
        <w:t>OK.</w:t>
      </w:r>
      <w:r w:rsidR="2F80F46D">
        <w:rPr/>
        <w:t xml:space="preserve"> </w:t>
      </w:r>
      <w:r w:rsidR="001F334B">
        <w:rPr/>
        <w:t xml:space="preserve">So tell me a bit about the community that </w:t>
      </w:r>
      <w:r w:rsidR="001F334B">
        <w:rPr/>
        <w:t>you're</w:t>
      </w:r>
      <w:r w:rsidR="001F334B">
        <w:rPr/>
        <w:t xml:space="preserve"> in then in terms of its size, its culture, </w:t>
      </w:r>
      <w:r w:rsidR="001F334B">
        <w:rPr/>
        <w:t>kind of</w:t>
      </w:r>
      <w:r w:rsidR="001F334B">
        <w:rPr/>
        <w:t xml:space="preserve"> key characteristics.</w:t>
      </w:r>
    </w:p>
    <w:p w:rsidR="00706AA5" w:rsidRDefault="001F334B" w14:paraId="7AE29E2C" w14:textId="2A6431A3">
      <w:r w:rsidRPr="5F533AD2" w:rsidR="001F334B">
        <w:rPr>
          <w:b w:val="1"/>
          <w:bCs w:val="1"/>
        </w:rPr>
        <w:t>[Participant]</w:t>
      </w:r>
      <w:r>
        <w:br/>
      </w:r>
      <w:r w:rsidR="001F334B">
        <w:rPr/>
        <w:t>2:34</w:t>
      </w:r>
      <w:r>
        <w:br/>
      </w:r>
      <w:r w:rsidR="001F334B">
        <w:rPr/>
        <w:t xml:space="preserve">Yep, community within </w:t>
      </w:r>
      <w:r w:rsidR="001F334B">
        <w:rPr/>
        <w:t>very small</w:t>
      </w:r>
      <w:r w:rsidR="001F334B">
        <w:rPr/>
        <w:t xml:space="preserve"> typical</w:t>
      </w:r>
      <w:r w:rsidR="4E592498">
        <w:rPr/>
        <w:t xml:space="preserve"> </w:t>
      </w:r>
      <w:r w:rsidR="001F334B">
        <w:rPr/>
        <w:t xml:space="preserve">[Region] Community are you over in [Island]? Yes, so </w:t>
      </w:r>
      <w:r w:rsidR="001F334B">
        <w:rPr/>
        <w:t>very similar</w:t>
      </w:r>
      <w:r w:rsidR="001F334B">
        <w:rPr/>
        <w:t>. You know, little places dotted around</w:t>
      </w:r>
      <w:r w:rsidR="1DD55E53">
        <w:rPr/>
        <w:t xml:space="preserve"> w</w:t>
      </w:r>
      <w:r w:rsidR="001F334B">
        <w:rPr/>
        <w:t xml:space="preserve">hich some places </w:t>
      </w:r>
      <w:r w:rsidR="001F334B">
        <w:rPr/>
        <w:t>kind of go</w:t>
      </w:r>
      <w:r w:rsidR="001F334B">
        <w:rPr/>
        <w:t xml:space="preserve"> together and then the next one over would be seen as</w:t>
      </w:r>
      <w:r w:rsidR="3CD6EBA6">
        <w:rPr/>
        <w:t xml:space="preserve"> ‘</w:t>
      </w:r>
      <w:r w:rsidR="001F334B">
        <w:rPr/>
        <w:t>No, no, no</w:t>
      </w:r>
      <w:r w:rsidR="001F334B">
        <w:rPr/>
        <w:t>, that's</w:t>
      </w:r>
      <w:r w:rsidR="001F334B">
        <w:rPr/>
        <w:t xml:space="preserve"> </w:t>
      </w:r>
      <w:r w:rsidR="001F334B">
        <w:rPr/>
        <w:t>that's</w:t>
      </w:r>
      <w:r w:rsidR="001F334B">
        <w:rPr/>
        <w:t xml:space="preserve"> a different patch</w:t>
      </w:r>
      <w:r w:rsidR="0492246C">
        <w:rPr/>
        <w:t>’</w:t>
      </w:r>
      <w:r w:rsidR="001F334B">
        <w:rPr/>
        <w:t>,</w:t>
      </w:r>
      <w:r w:rsidR="001F334B">
        <w:rPr/>
        <w:t xml:space="preserve"> you know. And </w:t>
      </w:r>
      <w:r w:rsidR="001F334B">
        <w:rPr/>
        <w:t>there's</w:t>
      </w:r>
      <w:r w:rsidR="001F334B">
        <w:rPr/>
        <w:t xml:space="preserve"> the friendly rivalries off, you know, </w:t>
      </w:r>
      <w:r w:rsidR="001F334B">
        <w:rPr/>
        <w:t>on</w:t>
      </w:r>
      <w:r w:rsidR="001F334B">
        <w:rPr/>
        <w:t xml:space="preserve"> all </w:t>
      </w:r>
      <w:r w:rsidR="6A6A785C">
        <w:rPr/>
        <w:t>‘</w:t>
      </w:r>
      <w:r w:rsidR="001F334B">
        <w:rPr/>
        <w:t xml:space="preserve">this is our </w:t>
      </w:r>
      <w:r w:rsidR="001F334B">
        <w:rPr/>
        <w:t>area</w:t>
      </w:r>
      <w:r w:rsidR="0C10D4BF">
        <w:rPr/>
        <w:t>’</w:t>
      </w:r>
      <w:r w:rsidR="001F334B">
        <w:rPr/>
        <w:t xml:space="preserve"> </w:t>
      </w:r>
      <w:r w:rsidR="001F334B">
        <w:rPr/>
        <w:t>or</w:t>
      </w:r>
      <w:r w:rsidR="001F334B">
        <w:rPr/>
        <w:t xml:space="preserve"> </w:t>
      </w:r>
      <w:r w:rsidR="46D186EA">
        <w:rPr/>
        <w:t>‘</w:t>
      </w:r>
      <w:r w:rsidR="001F334B">
        <w:rPr/>
        <w:t>you're</w:t>
      </w:r>
      <w:r w:rsidR="001F334B">
        <w:rPr/>
        <w:t xml:space="preserve"> with them</w:t>
      </w:r>
      <w:r w:rsidR="53F5BD44">
        <w:rPr/>
        <w:t>’</w:t>
      </w:r>
      <w:r w:rsidR="001F334B">
        <w:rPr/>
        <w:t>.</w:t>
      </w:r>
      <w:r w:rsidR="001F334B">
        <w:rPr/>
        <w:t xml:space="preserve"> </w:t>
      </w:r>
      <w:r w:rsidR="001F334B">
        <w:rPr/>
        <w:t>That's</w:t>
      </w:r>
      <w:r w:rsidR="001F334B">
        <w:rPr/>
        <w:t xml:space="preserve"> them.</w:t>
      </w:r>
      <w:r w:rsidR="7C79CF27">
        <w:rPr/>
        <w:t xml:space="preserve"> </w:t>
      </w:r>
      <w:r w:rsidR="001F334B">
        <w:rPr/>
        <w:t xml:space="preserve">You know so little places. I think </w:t>
      </w:r>
      <w:r w:rsidR="001F334B">
        <w:rPr/>
        <w:t xml:space="preserve">we've </w:t>
      </w:r>
      <w:r w:rsidR="001F334B">
        <w:rPr/>
        <w:t>probably,</w:t>
      </w:r>
      <w:r w:rsidR="001F334B">
        <w:rPr/>
        <w:t xml:space="preserve"> I</w:t>
      </w:r>
      <w:r w:rsidR="001F334B">
        <w:rPr/>
        <w:t xml:space="preserve"> </w:t>
      </w:r>
      <w:r w:rsidR="001F334B">
        <w:rPr/>
        <w:t>don't</w:t>
      </w:r>
      <w:r w:rsidR="001F334B">
        <w:rPr/>
        <w:t xml:space="preserve"> know how many houses </w:t>
      </w:r>
      <w:r w:rsidR="001F334B">
        <w:rPr/>
        <w:t>we'd</w:t>
      </w:r>
      <w:r w:rsidR="001F334B">
        <w:rPr/>
        <w:t xml:space="preserve"> have here.</w:t>
      </w:r>
      <w:r w:rsidR="39E92D5D">
        <w:rPr/>
        <w:t xml:space="preserve"> </w:t>
      </w:r>
      <w:r w:rsidR="001F334B">
        <w:rPr/>
        <w:t>Betw</w:t>
      </w:r>
      <w:r w:rsidR="14278362">
        <w:rPr/>
        <w:t>een</w:t>
      </w:r>
      <w:r w:rsidR="001F334B">
        <w:rPr/>
        <w:t xml:space="preserve"> because </w:t>
      </w:r>
      <w:r w:rsidR="001F334B">
        <w:rPr/>
        <w:t>there's</w:t>
      </w:r>
      <w:r w:rsidR="001F334B">
        <w:rPr/>
        <w:t xml:space="preserve"> </w:t>
      </w:r>
      <w:r w:rsidR="6ED13CC0">
        <w:rPr/>
        <w:t>[Region]</w:t>
      </w:r>
      <w:r w:rsidR="001F334B">
        <w:rPr/>
        <w:t xml:space="preserve"> and then </w:t>
      </w:r>
      <w:r w:rsidR="001F334B">
        <w:rPr/>
        <w:t>there's</w:t>
      </w:r>
      <w:r w:rsidR="001F334B">
        <w:rPr/>
        <w:t xml:space="preserve"> </w:t>
      </w:r>
      <w:r w:rsidR="17C22D51">
        <w:rPr/>
        <w:t xml:space="preserve">[redacted] </w:t>
      </w:r>
      <w:r w:rsidR="001F334B">
        <w:rPr/>
        <w:t xml:space="preserve">and then </w:t>
      </w:r>
      <w:r w:rsidR="001F334B">
        <w:rPr/>
        <w:t>there's</w:t>
      </w:r>
      <w:r w:rsidR="001F334B">
        <w:rPr/>
        <w:t xml:space="preserve"> </w:t>
      </w:r>
      <w:r w:rsidR="3B9BD0F3">
        <w:rPr/>
        <w:t>[redacted]</w:t>
      </w:r>
      <w:r w:rsidR="001F334B">
        <w:rPr/>
        <w:t xml:space="preserve">. Once you get </w:t>
      </w:r>
      <w:r w:rsidR="001F334B">
        <w:rPr/>
        <w:t>to</w:t>
      </w:r>
      <w:r w:rsidR="001F334B">
        <w:rPr/>
        <w:t xml:space="preserve"> </w:t>
      </w:r>
      <w:r w:rsidR="2EE451D1">
        <w:rPr/>
        <w:t>[redacted]</w:t>
      </w:r>
      <w:r w:rsidR="001F334B">
        <w:rPr/>
        <w:t xml:space="preserve">, </w:t>
      </w:r>
      <w:r w:rsidR="001F334B">
        <w:rPr/>
        <w:t>you're</w:t>
      </w:r>
      <w:r w:rsidR="001F334B">
        <w:rPr/>
        <w:t xml:space="preserve"> in the different patch.</w:t>
      </w:r>
      <w:r>
        <w:br/>
      </w:r>
      <w:r w:rsidR="001F334B">
        <w:rPr/>
        <w:t xml:space="preserve">So </w:t>
      </w:r>
      <w:r w:rsidR="001F334B">
        <w:rPr/>
        <w:t>I've</w:t>
      </w:r>
      <w:r w:rsidR="001F334B">
        <w:rPr/>
        <w:t xml:space="preserve"> got </w:t>
      </w:r>
      <w:r w:rsidR="0EF8B750">
        <w:rPr/>
        <w:t>[redacted]</w:t>
      </w:r>
      <w:r w:rsidR="001F334B">
        <w:rPr/>
        <w:t xml:space="preserve"> and </w:t>
      </w:r>
      <w:r w:rsidR="067C8C21">
        <w:rPr/>
        <w:t>[redacted]. C</w:t>
      </w:r>
      <w:r w:rsidR="001F334B">
        <w:rPr/>
        <w:t xml:space="preserve">rofting is the main kind of thing on the go, along with fishing. And then </w:t>
      </w:r>
      <w:r w:rsidR="001F334B">
        <w:rPr/>
        <w:t>we've</w:t>
      </w:r>
      <w:r w:rsidR="001F334B">
        <w:rPr/>
        <w:t xml:space="preserve"> had a lot more people now moving in who work from home. </w:t>
      </w:r>
      <w:r w:rsidR="001F334B">
        <w:rPr/>
        <w:t>That's</w:t>
      </w:r>
      <w:r w:rsidR="001F334B">
        <w:rPr/>
        <w:t xml:space="preserve"> been a bit of a change since </w:t>
      </w:r>
      <w:r w:rsidR="5A77CF61">
        <w:rPr/>
        <w:t>Covid</w:t>
      </w:r>
      <w:r w:rsidR="001F334B">
        <w:rPr/>
        <w:t>.</w:t>
      </w:r>
      <w:r w:rsidR="33164F2B">
        <w:rPr/>
        <w:t xml:space="preserve"> </w:t>
      </w:r>
      <w:r w:rsidR="001F334B">
        <w:rPr/>
        <w:t xml:space="preserve">And, but </w:t>
      </w:r>
      <w:r w:rsidR="001F334B">
        <w:rPr/>
        <w:t>yeah</w:t>
      </w:r>
      <w:r w:rsidR="001F334B">
        <w:rPr/>
        <w:t xml:space="preserve">, </w:t>
      </w:r>
      <w:r w:rsidR="001F334B">
        <w:rPr/>
        <w:t>very</w:t>
      </w:r>
      <w:r w:rsidR="001F334B">
        <w:rPr/>
        <w:t xml:space="preserve"> typical</w:t>
      </w:r>
      <w:r w:rsidR="4C916E22">
        <w:rPr/>
        <w:t xml:space="preserve"> Highland</w:t>
      </w:r>
      <w:r w:rsidR="001F334B">
        <w:rPr/>
        <w:t xml:space="preserve"> West Coast communities. </w:t>
      </w:r>
      <w:r w:rsidR="001F334B">
        <w:rPr/>
        <w:t>That's</w:t>
      </w:r>
      <w:r w:rsidR="001F334B">
        <w:rPr/>
        <w:t xml:space="preserve"> </w:t>
      </w:r>
      <w:r w:rsidR="001F334B">
        <w:rPr/>
        <w:t>kind of the</w:t>
      </w:r>
      <w:r w:rsidR="001F334B">
        <w:rPr/>
        <w:t xml:space="preserve"> </w:t>
      </w:r>
      <w:r w:rsidR="001F334B">
        <w:rPr/>
        <w:t>characteristics</w:t>
      </w:r>
      <w:r w:rsidR="12EA4334">
        <w:rPr/>
        <w:t>, Highland</w:t>
      </w:r>
      <w:r w:rsidR="001F334B">
        <w:rPr/>
        <w:t xml:space="preserve"> hospitality</w:t>
      </w:r>
      <w:r w:rsidR="4BB2B1CC">
        <w:rPr/>
        <w:t>,</w:t>
      </w:r>
      <w:r w:rsidR="001F334B">
        <w:rPr/>
        <w:t xml:space="preserve"> friendly.</w:t>
      </w:r>
      <w:r w:rsidR="2951BBFA">
        <w:rPr/>
        <w:t xml:space="preserve"> y</w:t>
      </w:r>
      <w:r w:rsidR="001F334B">
        <w:rPr/>
        <w:t>ou know,</w:t>
      </w:r>
      <w:r w:rsidR="6205CDAC">
        <w:rPr/>
        <w:t xml:space="preserve"> </w:t>
      </w:r>
      <w:r w:rsidR="001F334B">
        <w:rPr/>
        <w:t>just</w:t>
      </w:r>
      <w:r w:rsidR="001F334B">
        <w:rPr/>
        <w:t xml:space="preserve"> </w:t>
      </w:r>
      <w:r w:rsidR="001F334B">
        <w:rPr/>
        <w:t xml:space="preserve">real </w:t>
      </w:r>
      <w:r w:rsidR="001F334B">
        <w:rPr/>
        <w:t xml:space="preserve">down to </w:t>
      </w:r>
      <w:r w:rsidR="5B8DBDA0">
        <w:rPr/>
        <w:t>e</w:t>
      </w:r>
      <w:r w:rsidR="001F334B">
        <w:rPr/>
        <w:t>arth</w:t>
      </w:r>
      <w:r w:rsidR="001F334B">
        <w:rPr/>
        <w:t xml:space="preserve"> kind of folks.</w:t>
      </w:r>
      <w:r w:rsidR="77A246F1">
        <w:rPr/>
        <w:t xml:space="preserve"> </w:t>
      </w:r>
      <w:r w:rsidR="001F334B">
        <w:rPr/>
        <w:t>Yeah.</w:t>
      </w:r>
      <w:proofErr w:type="gramStart"/>
      <w:proofErr w:type="gramEnd"/>
    </w:p>
    <w:p w:rsidR="00706AA5" w:rsidRDefault="001F334B" w14:paraId="62DAE7C8" w14:textId="1DBD34DC">
      <w:r w:rsidRPr="5F533AD2" w:rsidR="001F334B">
        <w:rPr>
          <w:b w:val="1"/>
          <w:bCs w:val="1"/>
        </w:rPr>
        <w:t>[Interviewer]</w:t>
      </w:r>
      <w:r>
        <w:br/>
      </w:r>
      <w:r w:rsidR="001F334B">
        <w:rPr/>
        <w:t>3:53</w:t>
      </w:r>
      <w:r>
        <w:br/>
      </w:r>
      <w:r w:rsidR="001F334B">
        <w:rPr/>
        <w:t xml:space="preserve">And tell </w:t>
      </w:r>
      <w:r w:rsidR="001F334B">
        <w:rPr/>
        <w:t>me about</w:t>
      </w:r>
      <w:r w:rsidR="001F334B">
        <w:rPr/>
        <w:t xml:space="preserve"> a bit about the demographics of your own congregation. Just size</w:t>
      </w:r>
      <w:r w:rsidR="218B69B5">
        <w:rPr/>
        <w:t xml:space="preserve">, </w:t>
      </w:r>
      <w:r w:rsidR="001F334B">
        <w:rPr/>
        <w:t>numbers, families age.</w:t>
      </w:r>
    </w:p>
    <w:p w:rsidR="00706AA5" w:rsidRDefault="001F334B" w14:paraId="02FACFC8" w14:textId="4EA734A5">
      <w:r w:rsidRPr="5F533AD2" w:rsidR="001F334B">
        <w:rPr>
          <w:b w:val="1"/>
          <w:bCs w:val="1"/>
        </w:rPr>
        <w:t>[Participant]</w:t>
      </w:r>
      <w:r>
        <w:br/>
      </w:r>
      <w:r w:rsidR="001F334B">
        <w:rPr/>
        <w:t>4:02</w:t>
      </w:r>
      <w:r>
        <w:br/>
      </w:r>
      <w:r w:rsidR="001F334B">
        <w:rPr/>
        <w:t xml:space="preserve">Yeah. </w:t>
      </w:r>
      <w:r w:rsidR="001F334B">
        <w:rPr/>
        <w:t>So</w:t>
      </w:r>
      <w:r w:rsidR="001F334B">
        <w:rPr/>
        <w:t xml:space="preserve"> we </w:t>
      </w:r>
      <w:r w:rsidR="2D59ED66">
        <w:rPr/>
        <w:t>meet</w:t>
      </w:r>
      <w:r w:rsidR="001F334B">
        <w:rPr/>
        <w:t>in</w:t>
      </w:r>
      <w:r w:rsidR="001F334B">
        <w:rPr/>
        <w:t xml:space="preserve"> two locations. </w:t>
      </w:r>
      <w:r w:rsidR="001F334B">
        <w:rPr/>
        <w:t>So</w:t>
      </w:r>
      <w:r w:rsidR="001F334B">
        <w:rPr/>
        <w:t xml:space="preserve"> o</w:t>
      </w:r>
      <w:r w:rsidR="7036FF32">
        <w:rPr/>
        <w:t>ur</w:t>
      </w:r>
      <w:r w:rsidR="001F334B">
        <w:rPr/>
        <w:t xml:space="preserve"> kind of tagline is </w:t>
      </w:r>
      <w:r w:rsidR="195B546A">
        <w:rPr/>
        <w:t>‘</w:t>
      </w:r>
      <w:r w:rsidR="001F334B">
        <w:rPr/>
        <w:t>one church family, two locations</w:t>
      </w:r>
      <w:r w:rsidR="200F8805">
        <w:rPr/>
        <w:t>’.</w:t>
      </w:r>
      <w:r w:rsidR="001F334B">
        <w:rPr/>
        <w:t xml:space="preserve"> </w:t>
      </w:r>
      <w:r w:rsidR="59CB1F6F">
        <w:rPr/>
        <w:t>We’re</w:t>
      </w:r>
      <w:r w:rsidR="59CB1F6F">
        <w:rPr/>
        <w:t xml:space="preserve"> at [redacted]</w:t>
      </w:r>
      <w:r w:rsidR="001F334B">
        <w:rPr/>
        <w:t xml:space="preserve"> in the morning at 11, </w:t>
      </w:r>
      <w:r w:rsidR="1F5CABE3">
        <w:rPr/>
        <w:t>[redacted]</w:t>
      </w:r>
      <w:r w:rsidR="001F334B">
        <w:rPr/>
        <w:t xml:space="preserve"> at night at 5:00 PM.</w:t>
      </w:r>
      <w:r w:rsidR="1A946D17">
        <w:rPr/>
        <w:t xml:space="preserve"> </w:t>
      </w:r>
      <w:r w:rsidR="001F334B">
        <w:rPr/>
        <w:t xml:space="preserve">We get about, I </w:t>
      </w:r>
      <w:r w:rsidR="001F334B">
        <w:rPr/>
        <w:t>don't</w:t>
      </w:r>
      <w:r w:rsidR="001F334B">
        <w:rPr/>
        <w:t xml:space="preserve"> know, </w:t>
      </w:r>
      <w:r w:rsidR="7A6C6528">
        <w:rPr/>
        <w:t>80-</w:t>
      </w:r>
      <w:r w:rsidR="001F334B">
        <w:rPr/>
        <w:t>90 in the morning.</w:t>
      </w:r>
      <w:r w:rsidR="4D350A5B">
        <w:rPr/>
        <w:t xml:space="preserve"> </w:t>
      </w:r>
      <w:r w:rsidR="001F334B">
        <w:rPr/>
        <w:t>60 so at night.</w:t>
      </w:r>
      <w:r w:rsidR="1759EE08">
        <w:rPr/>
        <w:t xml:space="preserve"> </w:t>
      </w:r>
      <w:r w:rsidR="001F334B">
        <w:rPr/>
        <w:t xml:space="preserve">Midweek meetings, </w:t>
      </w:r>
      <w:r w:rsidR="001F334B">
        <w:rPr/>
        <w:t>probably about</w:t>
      </w:r>
      <w:r w:rsidR="001F334B">
        <w:rPr/>
        <w:t xml:space="preserve"> 40 at the midweek meeting</w:t>
      </w:r>
      <w:r w:rsidR="3EC1CFB5">
        <w:rPr/>
        <w:t>. We are</w:t>
      </w:r>
      <w:r w:rsidR="001F334B">
        <w:rPr/>
        <w:t xml:space="preserve"> a mix of ages from old to </w:t>
      </w:r>
      <w:r w:rsidR="001F334B">
        <w:rPr/>
        <w:t>young</w:t>
      </w:r>
      <w:r w:rsidR="001F334B">
        <w:rPr/>
        <w:t xml:space="preserve"> and </w:t>
      </w:r>
      <w:r w:rsidR="001F334B">
        <w:rPr/>
        <w:t>we've</w:t>
      </w:r>
      <w:r w:rsidR="001F334B">
        <w:rPr/>
        <w:t xml:space="preserve"> got a family worker</w:t>
      </w:r>
      <w:r w:rsidR="0DA1E372">
        <w:rPr/>
        <w:t xml:space="preserve"> w</w:t>
      </w:r>
      <w:r w:rsidR="001F334B">
        <w:rPr/>
        <w:t xml:space="preserve">ho's employed by the church as well. </w:t>
      </w:r>
      <w:r w:rsidR="001F334B">
        <w:rPr/>
        <w:t>So</w:t>
      </w:r>
      <w:r w:rsidR="001F334B">
        <w:rPr/>
        <w:t xml:space="preserve"> we've </w:t>
      </w:r>
      <w:r w:rsidR="001F334B">
        <w:rPr/>
        <w:t>kind of got</w:t>
      </w:r>
      <w:r w:rsidR="001F334B">
        <w:rPr/>
        <w:t xml:space="preserve"> an active youth work youth fellowship</w:t>
      </w:r>
      <w:r w:rsidR="62BD9752">
        <w:rPr/>
        <w:t xml:space="preserve"> a</w:t>
      </w:r>
      <w:r w:rsidR="001F334B">
        <w:rPr/>
        <w:t xml:space="preserve">nd </w:t>
      </w:r>
      <w:r w:rsidR="2C795637">
        <w:rPr/>
        <w:t>women’s</w:t>
      </w:r>
      <w:r w:rsidR="001F334B">
        <w:rPr/>
        <w:t xml:space="preserve"> </w:t>
      </w:r>
      <w:r w:rsidR="635A740A">
        <w:rPr/>
        <w:t>m</w:t>
      </w:r>
      <w:r w:rsidR="001F334B">
        <w:rPr/>
        <w:t xml:space="preserve">inistry as well. </w:t>
      </w:r>
      <w:r w:rsidR="001F334B">
        <w:rPr/>
        <w:t>So</w:t>
      </w:r>
      <w:r w:rsidR="5C2DD906">
        <w:rPr/>
        <w:t>,</w:t>
      </w:r>
      <w:r w:rsidR="001F334B">
        <w:rPr/>
        <w:t xml:space="preserve"> </w:t>
      </w:r>
      <w:r w:rsidR="001F334B">
        <w:rPr/>
        <w:t>backgrounds</w:t>
      </w:r>
      <w:r w:rsidR="001F334B">
        <w:rPr/>
        <w:t xml:space="preserve"> of </w:t>
      </w:r>
      <w:r w:rsidR="001F334B">
        <w:rPr/>
        <w:t>everyone,</w:t>
      </w:r>
      <w:r w:rsidR="001F334B">
        <w:rPr/>
        <w:t xml:space="preserve"> </w:t>
      </w:r>
      <w:r w:rsidR="001F334B">
        <w:rPr/>
        <w:t>it's</w:t>
      </w:r>
      <w:r w:rsidR="001F334B">
        <w:rPr/>
        <w:t xml:space="preserve"> </w:t>
      </w:r>
      <w:r w:rsidR="001F334B">
        <w:rPr/>
        <w:t>very diverse</w:t>
      </w:r>
      <w:r w:rsidR="001F334B">
        <w:rPr/>
        <w:t xml:space="preserve">, very mixed. </w:t>
      </w:r>
      <w:r w:rsidR="001F334B">
        <w:rPr/>
        <w:t>We've</w:t>
      </w:r>
      <w:r w:rsidR="001F334B">
        <w:rPr/>
        <w:t xml:space="preserve"> got people who are atheists growing up, people who are from the Church of England, </w:t>
      </w:r>
      <w:r w:rsidR="001F334B">
        <w:rPr/>
        <w:t>Baptist</w:t>
      </w:r>
      <w:r w:rsidR="77AF6B58">
        <w:rPr/>
        <w:t xml:space="preserve">, </w:t>
      </w:r>
      <w:r w:rsidR="001F334B">
        <w:rPr/>
        <w:t xml:space="preserve"> Church</w:t>
      </w:r>
      <w:r w:rsidR="001F334B">
        <w:rPr/>
        <w:t xml:space="preserve"> </w:t>
      </w:r>
      <w:r w:rsidR="57473BC5">
        <w:rPr/>
        <w:t xml:space="preserve">of </w:t>
      </w:r>
      <w:r w:rsidR="001F334B">
        <w:rPr/>
        <w:t>Scotland.</w:t>
      </w:r>
      <w:r w:rsidR="66965CAB">
        <w:rPr/>
        <w:t xml:space="preserve"> </w:t>
      </w:r>
      <w:r w:rsidR="001F334B">
        <w:rPr/>
        <w:t>APC</w:t>
      </w:r>
      <w:r w:rsidR="582F2192">
        <w:rPr/>
        <w:t xml:space="preserve">, </w:t>
      </w:r>
      <w:r w:rsidR="001F334B">
        <w:rPr/>
        <w:t xml:space="preserve">FP, you name </w:t>
      </w:r>
      <w:r w:rsidR="001F334B">
        <w:rPr/>
        <w:t>it,</w:t>
      </w:r>
      <w:r w:rsidR="001F334B">
        <w:rPr/>
        <w:t xml:space="preserve"> </w:t>
      </w:r>
      <w:r w:rsidR="001F334B">
        <w:rPr/>
        <w:t>we've</w:t>
      </w:r>
      <w:r w:rsidR="001F334B">
        <w:rPr/>
        <w:t xml:space="preserve"> got it. </w:t>
      </w:r>
      <w:r w:rsidR="001F334B">
        <w:rPr/>
        <w:t>Pretty much every</w:t>
      </w:r>
      <w:r w:rsidR="001F334B">
        <w:rPr/>
        <w:t xml:space="preserve"> background you can imagine is represented, represented in our church. </w:t>
      </w:r>
      <w:r w:rsidR="001F334B">
        <w:rPr/>
        <w:t>We're</w:t>
      </w:r>
      <w:r w:rsidR="001F334B">
        <w:rPr/>
        <w:t xml:space="preserve"> </w:t>
      </w:r>
      <w:r w:rsidR="001F334B">
        <w:rPr/>
        <w:t>a bit of a</w:t>
      </w:r>
      <w:r w:rsidR="001F334B">
        <w:rPr/>
        <w:t xml:space="preserve"> bit of a mismatch of all </w:t>
      </w:r>
      <w:r w:rsidR="001F334B">
        <w:rPr/>
        <w:t>kind</w:t>
      </w:r>
      <w:r w:rsidR="001F334B">
        <w:rPr/>
        <w:t xml:space="preserve"> of different people. So </w:t>
      </w:r>
      <w:r w:rsidR="001F334B">
        <w:rPr/>
        <w:t>probably about</w:t>
      </w:r>
      <w:r w:rsidR="001F334B">
        <w:rPr/>
        <w:t xml:space="preserve"> 70% of our congregation go to both services. And then you've </w:t>
      </w:r>
      <w:r w:rsidR="001F334B">
        <w:rPr/>
        <w:t>kind of got</w:t>
      </w:r>
      <w:r w:rsidR="001F334B">
        <w:rPr/>
        <w:t xml:space="preserve"> a batch </w:t>
      </w:r>
      <w:r w:rsidR="001F334B">
        <w:rPr/>
        <w:t>that'll</w:t>
      </w:r>
      <w:r w:rsidR="001F334B">
        <w:rPr/>
        <w:t xml:space="preserve"> just go </w:t>
      </w:r>
      <w:r w:rsidR="6848F532">
        <w:rPr/>
        <w:t xml:space="preserve">to [redacted] </w:t>
      </w:r>
      <w:r w:rsidR="001F334B">
        <w:rPr/>
        <w:t xml:space="preserve">and then a batch will just go </w:t>
      </w:r>
      <w:r w:rsidR="2184C6D0">
        <w:rPr/>
        <w:t xml:space="preserve">to [redacted]. </w:t>
      </w:r>
      <w:r w:rsidR="001F334B">
        <w:rPr/>
        <w:t xml:space="preserve">And so </w:t>
      </w:r>
      <w:r w:rsidR="001F334B">
        <w:rPr/>
        <w:t>yeah</w:t>
      </w:r>
      <w:r w:rsidR="001F334B">
        <w:rPr/>
        <w:t xml:space="preserve">, </w:t>
      </w:r>
      <w:r w:rsidR="001F334B">
        <w:rPr/>
        <w:t>yeah</w:t>
      </w:r>
      <w:r w:rsidR="001F334B">
        <w:rPr/>
        <w:t xml:space="preserve">, </w:t>
      </w:r>
      <w:r w:rsidR="001F334B">
        <w:rPr/>
        <w:t>it's</w:t>
      </w:r>
      <w:r w:rsidR="001F334B">
        <w:rPr/>
        <w:t xml:space="preserve"> plenty to keep us busy.</w:t>
      </w:r>
    </w:p>
    <w:p w:rsidR="00706AA5" w:rsidRDefault="001F334B" w14:paraId="6B01E340" w14:textId="77777777">
      <w:r>
        <w:rPr>
          <w:b/>
        </w:rPr>
        <w:t>[Interviewer]</w:t>
      </w:r>
      <w:r>
        <w:rPr>
          <w:b/>
        </w:rPr>
        <w:br/>
      </w:r>
      <w:r>
        <w:t>5:22</w:t>
      </w:r>
      <w:r>
        <w:br/>
      </w:r>
      <w:r>
        <w:t>Sounds like it. OK, so tell me about what the most rewarding aspects are of serving in a rural context. And if you can think of any particular stories that kind of encapsulate that, feel free to throw them in.</w:t>
      </w:r>
    </w:p>
    <w:p w:rsidR="00706AA5" w:rsidRDefault="001F334B" w14:paraId="1D66DAB7" w14:textId="5C006CB5">
      <w:r w:rsidRPr="5F533AD2" w:rsidR="001F334B">
        <w:rPr>
          <w:b w:val="1"/>
          <w:bCs w:val="1"/>
        </w:rPr>
        <w:t>[Participant]</w:t>
      </w:r>
      <w:r>
        <w:br/>
      </w:r>
      <w:r w:rsidR="001F334B">
        <w:rPr/>
        <w:t>5:37</w:t>
      </w:r>
      <w:r>
        <w:br/>
      </w:r>
      <w:r w:rsidR="001F334B">
        <w:rPr/>
        <w:t xml:space="preserve">Rewarding. I </w:t>
      </w:r>
      <w:r w:rsidR="001F334B">
        <w:rPr/>
        <w:t>mean it's</w:t>
      </w:r>
      <w:r w:rsidR="001F334B">
        <w:rPr/>
        <w:t xml:space="preserve"> </w:t>
      </w:r>
      <w:r w:rsidR="001F334B">
        <w:rPr/>
        <w:t>it's</w:t>
      </w:r>
      <w:r w:rsidR="001F334B">
        <w:rPr/>
        <w:t xml:space="preserve"> reward</w:t>
      </w:r>
      <w:r w:rsidR="6C196983">
        <w:rPr/>
        <w:t>ing</w:t>
      </w:r>
      <w:r w:rsidR="001F334B">
        <w:rPr/>
        <w:t xml:space="preserve"> when </w:t>
      </w:r>
      <w:r w:rsidR="001F334B">
        <w:rPr/>
        <w:t>you.</w:t>
      </w:r>
      <w:r w:rsidR="617C8182">
        <w:rPr/>
        <w:t>..</w:t>
      </w:r>
      <w:r w:rsidR="001F334B">
        <w:rPr/>
        <w:t xml:space="preserve">I mean, </w:t>
      </w:r>
      <w:r w:rsidR="001F334B">
        <w:rPr/>
        <w:t>it's</w:t>
      </w:r>
      <w:r w:rsidR="001F334B">
        <w:rPr/>
        <w:t xml:space="preserve"> all about people out here. </w:t>
      </w:r>
      <w:r w:rsidR="001F334B">
        <w:rPr/>
        <w:t>It's</w:t>
      </w:r>
      <w:r w:rsidR="001F334B">
        <w:rPr/>
        <w:t xml:space="preserve"> just </w:t>
      </w:r>
      <w:r w:rsidR="001F334B">
        <w:rPr/>
        <w:t>it's</w:t>
      </w:r>
      <w:r w:rsidR="001F334B">
        <w:rPr/>
        <w:t xml:space="preserve"> very personal, you know, </w:t>
      </w:r>
      <w:r w:rsidR="001F334B">
        <w:rPr/>
        <w:t>it's</w:t>
      </w:r>
      <w:r w:rsidR="001F334B">
        <w:rPr/>
        <w:t xml:space="preserve"> when we were in the city, you could </w:t>
      </w:r>
      <w:r w:rsidR="001F334B">
        <w:rPr/>
        <w:t>preach</w:t>
      </w:r>
      <w:r w:rsidR="6182DAB0">
        <w:rPr/>
        <w:t xml:space="preserve"> to</w:t>
      </w:r>
      <w:r w:rsidR="001F334B">
        <w:rPr/>
        <w:t xml:space="preserve"> a couple of 100 people and </w:t>
      </w:r>
      <w:r w:rsidR="001F334B">
        <w:rPr/>
        <w:t>you'd</w:t>
      </w:r>
      <w:r w:rsidR="001F334B">
        <w:rPr/>
        <w:t xml:space="preserve"> never see them again.</w:t>
      </w:r>
      <w:r w:rsidR="009120A3">
        <w:rPr/>
        <w:t xml:space="preserve"> </w:t>
      </w:r>
      <w:r w:rsidR="001F334B">
        <w:rPr/>
        <w:t xml:space="preserve">And people go to church in the city to hide. But out here you </w:t>
      </w:r>
      <w:r w:rsidR="001F334B">
        <w:rPr/>
        <w:t>can't</w:t>
      </w:r>
      <w:r w:rsidR="001F334B">
        <w:rPr/>
        <w:t xml:space="preserve"> hide. </w:t>
      </w:r>
      <w:r w:rsidR="001F334B">
        <w:rPr/>
        <w:t>It's</w:t>
      </w:r>
      <w:r w:rsidR="001F334B">
        <w:rPr/>
        <w:t xml:space="preserve"> very personal. </w:t>
      </w:r>
      <w:r w:rsidR="001F334B">
        <w:rPr/>
        <w:t>So</w:t>
      </w:r>
      <w:r w:rsidR="001F334B">
        <w:rPr/>
        <w:t xml:space="preserve"> you are very much involved in people's lives </w:t>
      </w:r>
      <w:r w:rsidR="001F334B">
        <w:rPr/>
        <w:t xml:space="preserve">on a personal level. And </w:t>
      </w:r>
      <w:r w:rsidR="001F334B">
        <w:rPr/>
        <w:t>probably for</w:t>
      </w:r>
      <w:r w:rsidR="001F334B">
        <w:rPr/>
        <w:t xml:space="preserve"> me, the most </w:t>
      </w:r>
      <w:r w:rsidR="001F334B">
        <w:rPr/>
        <w:t>rewarding</w:t>
      </w:r>
      <w:r w:rsidR="001F334B">
        <w:rPr/>
        <w:t xml:space="preserve"> is seeing people grow.</w:t>
      </w:r>
      <w:r w:rsidR="00A829C4">
        <w:rPr/>
        <w:t xml:space="preserve"> </w:t>
      </w:r>
      <w:r w:rsidR="001F334B">
        <w:rPr/>
        <w:t xml:space="preserve">Maturity in the faith can </w:t>
      </w:r>
      <w:r w:rsidR="001F334B">
        <w:rPr/>
        <w:t>have,</w:t>
      </w:r>
      <w:r w:rsidR="001F334B">
        <w:rPr/>
        <w:t xml:space="preserve"> you know we </w:t>
      </w:r>
      <w:r w:rsidR="001F334B">
        <w:rPr/>
        <w:t>don't</w:t>
      </w:r>
      <w:r w:rsidR="001F334B">
        <w:rPr/>
        <w:t xml:space="preserve"> have masses of conversions. You know, a lot of the things </w:t>
      </w:r>
      <w:r w:rsidR="001F334B">
        <w:rPr/>
        <w:t>we've</w:t>
      </w:r>
      <w:r w:rsidR="001F334B">
        <w:rPr/>
        <w:t xml:space="preserve"> seen is people </w:t>
      </w:r>
      <w:r w:rsidR="00A829C4">
        <w:rPr/>
        <w:t xml:space="preserve">getting </w:t>
      </w:r>
      <w:r w:rsidR="001F334B">
        <w:rPr/>
        <w:t xml:space="preserve">older, more austere Christianity being stuck in it and getting over that, and then just coming to life and you can see them. Some of them have, you know, profess their faith and then grown into leadership positions. </w:t>
      </w:r>
      <w:r w:rsidR="001F334B">
        <w:rPr/>
        <w:t>That's</w:t>
      </w:r>
      <w:r w:rsidR="001F334B">
        <w:rPr/>
        <w:t xml:space="preserve"> </w:t>
      </w:r>
      <w:r w:rsidR="001F334B">
        <w:rPr/>
        <w:t>probably the</w:t>
      </w:r>
      <w:r w:rsidR="001F334B">
        <w:rPr/>
        <w:t xml:space="preserve"> most</w:t>
      </w:r>
      <w:r w:rsidR="00A829C4">
        <w:rPr/>
        <w:t>, y</w:t>
      </w:r>
      <w:r w:rsidR="001F334B">
        <w:rPr/>
        <w:t xml:space="preserve">ou know, </w:t>
      </w:r>
      <w:r w:rsidR="001F334B">
        <w:rPr/>
        <w:t>encouraging</w:t>
      </w:r>
      <w:r w:rsidR="001F334B">
        <w:rPr/>
        <w:t xml:space="preserve"> thing.</w:t>
      </w:r>
      <w:r w:rsidR="00A829C4">
        <w:rPr/>
        <w:t xml:space="preserve"> </w:t>
      </w:r>
      <w:r w:rsidR="001F334B">
        <w:rPr/>
        <w:t>Obviously</w:t>
      </w:r>
      <w:r w:rsidR="001F334B">
        <w:rPr/>
        <w:t xml:space="preserve"> </w:t>
      </w:r>
      <w:r w:rsidR="001F334B">
        <w:rPr/>
        <w:t>it's</w:t>
      </w:r>
      <w:r w:rsidR="001F334B">
        <w:rPr/>
        <w:t xml:space="preserve"> always great when you see someone come to faith, but </w:t>
      </w:r>
      <w:r w:rsidR="001F334B">
        <w:rPr/>
        <w:t>I think the church</w:t>
      </w:r>
      <w:r w:rsidR="001F334B">
        <w:rPr/>
        <w:t xml:space="preserve"> is also there to grow </w:t>
      </w:r>
      <w:r w:rsidR="001F334B">
        <w:rPr/>
        <w:t>those who are</w:t>
      </w:r>
      <w:r w:rsidR="001F334B">
        <w:rPr/>
        <w:t xml:space="preserve"> who have </w:t>
      </w:r>
      <w:r w:rsidR="001F334B">
        <w:rPr/>
        <w:t>a faith</w:t>
      </w:r>
      <w:r w:rsidR="001F334B">
        <w:rPr/>
        <w:t xml:space="preserve"> as well as bring people to faith. </w:t>
      </w:r>
      <w:r w:rsidR="001F334B">
        <w:rPr/>
        <w:t>So</w:t>
      </w:r>
      <w:r w:rsidR="001F334B">
        <w:rPr/>
        <w:t xml:space="preserve"> for my ministry here, </w:t>
      </w:r>
      <w:r w:rsidR="001F334B">
        <w:rPr/>
        <w:t>we've</w:t>
      </w:r>
      <w:r w:rsidR="001F334B">
        <w:rPr/>
        <w:t xml:space="preserve"> </w:t>
      </w:r>
      <w:r w:rsidR="001F334B">
        <w:rPr/>
        <w:t>predominantly seen</w:t>
      </w:r>
      <w:r w:rsidR="001F334B">
        <w:rPr/>
        <w:t xml:space="preserve"> </w:t>
      </w:r>
      <w:r w:rsidR="001F334B">
        <w:rPr/>
        <w:t>that growth</w:t>
      </w:r>
      <w:r w:rsidR="001F334B">
        <w:rPr/>
        <w:t xml:space="preserve"> and maturity and moving </w:t>
      </w:r>
      <w:r w:rsidR="001F334B">
        <w:rPr/>
        <w:t>forward so</w:t>
      </w:r>
      <w:r w:rsidR="001F334B">
        <w:rPr/>
        <w:t>.</w:t>
      </w:r>
    </w:p>
    <w:p w:rsidR="00706AA5" w:rsidRDefault="001F334B" w14:paraId="0DE16930" w14:textId="77777777">
      <w:r>
        <w:rPr>
          <w:b/>
        </w:rPr>
        <w:t>[Interviewer]</w:t>
      </w:r>
      <w:r>
        <w:rPr>
          <w:b/>
        </w:rPr>
        <w:br/>
      </w:r>
      <w:r>
        <w:t>6:56</w:t>
      </w:r>
      <w:r>
        <w:br/>
      </w:r>
      <w:r>
        <w:t>OK.</w:t>
      </w:r>
      <w:r>
        <w:br/>
      </w:r>
      <w:r>
        <w:t>And challenges, would you say are the most challenging aspects of rural ministry?</w:t>
      </w:r>
    </w:p>
    <w:p w:rsidR="00706AA5" w:rsidRDefault="001F334B" w14:paraId="2AF35C3F" w14:textId="1498E427">
      <w:r w:rsidRPr="5F533AD2" w:rsidR="001F334B">
        <w:rPr>
          <w:b w:val="1"/>
          <w:bCs w:val="1"/>
        </w:rPr>
        <w:t>[Participant]</w:t>
      </w:r>
      <w:r>
        <w:br/>
      </w:r>
      <w:r w:rsidR="001F334B">
        <w:rPr/>
        <w:t>7:08</w:t>
      </w:r>
      <w:r>
        <w:br/>
      </w:r>
      <w:bookmarkStart w:name="_Hlk202894008" w:id="0"/>
      <w:r w:rsidR="001F334B">
        <w:rPr/>
        <w:t>I think</w:t>
      </w:r>
      <w:r w:rsidR="00FE3AA5">
        <w:rPr/>
        <w:t xml:space="preserve"> </w:t>
      </w:r>
      <w:r w:rsidR="00FE3AA5">
        <w:rPr/>
        <w:t>m</w:t>
      </w:r>
      <w:r w:rsidR="001F334B">
        <w:rPr/>
        <w:t>anpower</w:t>
      </w:r>
      <w:r w:rsidR="001F334B">
        <w:rPr/>
        <w:t xml:space="preserve"> is a big one.</w:t>
      </w:r>
      <w:r w:rsidR="00FE3AA5">
        <w:rPr/>
        <w:t xml:space="preserve"> </w:t>
      </w:r>
      <w:r w:rsidR="001F334B">
        <w:rPr/>
        <w:t>It's</w:t>
      </w:r>
      <w:r w:rsidR="001F334B">
        <w:rPr/>
        <w:t xml:space="preserve"> overcome</w:t>
      </w:r>
      <w:r w:rsidR="00FE3AA5">
        <w:rPr/>
        <w:t>, y</w:t>
      </w:r>
      <w:r w:rsidR="001F334B">
        <w:rPr/>
        <w:t xml:space="preserve">ou </w:t>
      </w:r>
      <w:r w:rsidR="001F334B">
        <w:rPr/>
        <w:t>know,</w:t>
      </w:r>
      <w:r w:rsidR="001F334B">
        <w:rPr/>
        <w:t xml:space="preserve"> </w:t>
      </w:r>
      <w:r w:rsidR="001F334B">
        <w:rPr/>
        <w:t>we're</w:t>
      </w:r>
      <w:r w:rsidR="001F334B">
        <w:rPr/>
        <w:t xml:space="preserve"> blessed here. </w:t>
      </w:r>
      <w:r w:rsidR="001F334B">
        <w:rPr/>
        <w:t>We've</w:t>
      </w:r>
      <w:r w:rsidR="001F334B">
        <w:rPr/>
        <w:t xml:space="preserve"> got a huge role </w:t>
      </w:r>
      <w:r w:rsidR="001F334B">
        <w:rPr/>
        <w:t>of</w:t>
      </w:r>
      <w:r w:rsidR="001F334B">
        <w:rPr/>
        <w:t xml:space="preserve"> different people doing stuff. But you know, </w:t>
      </w:r>
      <w:r w:rsidR="001F334B">
        <w:rPr/>
        <w:t>it's</w:t>
      </w:r>
      <w:r w:rsidR="001F334B">
        <w:rPr/>
        <w:t xml:space="preserve"> </w:t>
      </w:r>
      <w:r w:rsidR="001F334B">
        <w:rPr/>
        <w:t>very difficult</w:t>
      </w:r>
      <w:r w:rsidR="001F334B">
        <w:rPr/>
        <w:t xml:space="preserve"> to get likes </w:t>
      </w:r>
      <w:r w:rsidR="4DD46ABA">
        <w:rPr/>
        <w:t>of</w:t>
      </w:r>
      <w:r w:rsidR="001F334B">
        <w:rPr/>
        <w:t xml:space="preserve"> </w:t>
      </w:r>
      <w:r w:rsidR="001F334B">
        <w:rPr/>
        <w:t xml:space="preserve">preaching cover, stuff like that. You know, when </w:t>
      </w:r>
      <w:r w:rsidR="001F334B">
        <w:rPr/>
        <w:t>we</w:t>
      </w:r>
      <w:r w:rsidR="001F334B">
        <w:rPr/>
        <w:t>'re</w:t>
      </w:r>
      <w:r w:rsidR="001F334B">
        <w:rPr/>
        <w:t xml:space="preserve"> i</w:t>
      </w:r>
      <w:r w:rsidR="001F334B">
        <w:rPr/>
        <w:t xml:space="preserve">n the city, there </w:t>
      </w:r>
      <w:r w:rsidR="001F334B">
        <w:rPr/>
        <w:t>wa</w:t>
      </w:r>
      <w:r w:rsidR="001F334B">
        <w:rPr/>
        <w:t>s</w:t>
      </w:r>
      <w:r w:rsidR="001F334B">
        <w:rPr/>
        <w:t xml:space="preserve"> 1</w:t>
      </w:r>
      <w:r w:rsidR="001F334B">
        <w:rPr/>
        <w:t xml:space="preserve">5 people within your, you know, a </w:t>
      </w:r>
      <w:r w:rsidR="001F334B">
        <w:rPr/>
        <w:t>20</w:t>
      </w:r>
      <w:r w:rsidR="001F334B">
        <w:rPr/>
        <w:t xml:space="preserve"> mile</w:t>
      </w:r>
      <w:r w:rsidR="001F334B">
        <w:rPr/>
        <w:t xml:space="preserve"> r</w:t>
      </w:r>
      <w:r w:rsidR="001F334B">
        <w:rPr/>
        <w:t>adius who could do a service. You come out he</w:t>
      </w:r>
      <w:r w:rsidR="001F334B">
        <w:rPr/>
        <w:t>re, y</w:t>
      </w:r>
      <w:r w:rsidR="001F334B">
        <w:rPr/>
        <w:t>o</w:t>
      </w:r>
      <w:r w:rsidR="001F334B">
        <w:rPr/>
        <w:t>u've m</w:t>
      </w:r>
      <w:r w:rsidR="001F334B">
        <w:rPr/>
        <w:t>a</w:t>
      </w:r>
      <w:r w:rsidR="001F334B">
        <w:rPr/>
        <w:t>ybe got m</w:t>
      </w:r>
      <w:r w:rsidR="001F334B">
        <w:rPr/>
        <w:t>a</w:t>
      </w:r>
      <w:r w:rsidR="001F334B">
        <w:rPr/>
        <w:t>ybe got t</w:t>
      </w:r>
      <w:r w:rsidR="001F334B">
        <w:rPr/>
        <w:t>wo people within 70 miles.</w:t>
      </w:r>
      <w:r w:rsidR="00FE3AA5">
        <w:rPr/>
        <w:t xml:space="preserve"> </w:t>
      </w:r>
      <w:r w:rsidR="001F334B">
        <w:rPr/>
        <w:t>So</w:t>
      </w:r>
      <w:r w:rsidR="001F334B">
        <w:rPr/>
        <w:t xml:space="preserve"> i</w:t>
      </w:r>
      <w:r w:rsidR="001F334B">
        <w:rPr/>
        <w:t>t</w:t>
      </w:r>
      <w:r w:rsidR="001F334B">
        <w:rPr/>
        <w:t>'s y</w:t>
      </w:r>
      <w:r w:rsidR="001F334B">
        <w:rPr/>
        <w:t>ou do</w:t>
      </w:r>
      <w:r w:rsidR="001F334B">
        <w:rPr/>
        <w:t>n't h</w:t>
      </w:r>
      <w:r w:rsidR="001F334B">
        <w:rPr/>
        <w:t xml:space="preserve">ave a </w:t>
      </w:r>
      <w:r w:rsidR="001F334B">
        <w:rPr/>
        <w:t>very small n</w:t>
      </w:r>
      <w:r w:rsidR="001F334B">
        <w:rPr/>
        <w:t>umber of people who can do certain roles.</w:t>
      </w:r>
      <w:r w:rsidR="00FE3AA5">
        <w:rPr/>
        <w:t xml:space="preserve"> </w:t>
      </w:r>
      <w:r w:rsidR="001F334B">
        <w:rPr/>
        <w:t xml:space="preserve">I </w:t>
      </w:r>
      <w:r w:rsidR="001F334B">
        <w:rPr/>
        <w:t>I</w:t>
      </w:r>
      <w:r w:rsidR="001F334B">
        <w:rPr/>
        <w:t xml:space="preserve"> </w:t>
      </w:r>
      <w:r w:rsidR="001F334B">
        <w:rPr/>
        <w:t>t</w:t>
      </w:r>
      <w:r w:rsidR="001F334B">
        <w:rPr/>
        <w:t xml:space="preserve">hink the one of the big problems out here is that the role of Minister is too big where, you know, like if you go back to </w:t>
      </w:r>
      <w:r w:rsidR="00FE3AA5">
        <w:rPr/>
        <w:t>A</w:t>
      </w:r>
      <w:r w:rsidR="001F334B">
        <w:rPr/>
        <w:t>cts, you know it was very much you were to pray and preach and you know that was kind of what the ministers were set aside to do. But nowadays we</w:t>
      </w:r>
      <w:r w:rsidR="001F334B">
        <w:rPr/>
        <w:t>'re s</w:t>
      </w:r>
      <w:r w:rsidR="001F334B">
        <w:rPr/>
        <w:t>ocial workers for website developers. We</w:t>
      </w:r>
      <w:r w:rsidR="001F334B">
        <w:rPr/>
        <w:t>'re m</w:t>
      </w:r>
      <w:r w:rsidR="001F334B">
        <w:rPr/>
        <w:t>inisters pr</w:t>
      </w:r>
      <w:r w:rsidR="001F334B">
        <w:rPr/>
        <w:t xml:space="preserve">each, </w:t>
      </w:r>
      <w:r w:rsidR="001F334B">
        <w:rPr/>
        <w:t>you know, and the list just goes on and on. And for me, I think.</w:t>
      </w:r>
      <w:r>
        <w:br/>
      </w:r>
      <w:r w:rsidR="00EB7496">
        <w:rPr/>
        <w:t>the br</w:t>
      </w:r>
      <w:r w:rsidR="001F334B">
        <w:rPr/>
        <w:t>utal side of it, if, if the church is</w:t>
      </w:r>
      <w:r w:rsidR="001F334B">
        <w:rPr/>
        <w:t>n't c</w:t>
      </w:r>
      <w:r w:rsidR="001F334B">
        <w:rPr/>
        <w:t>areful, soon th</w:t>
      </w:r>
      <w:r w:rsidR="001F334B">
        <w:rPr/>
        <w:t>ey're g</w:t>
      </w:r>
      <w:r w:rsidR="001F334B">
        <w:rPr/>
        <w:t>oing to see a lot more burnout, a lot more ministers struggling with health issues.</w:t>
      </w:r>
      <w:r w:rsidR="00EB7496">
        <w:rPr/>
        <w:t xml:space="preserve"> </w:t>
      </w:r>
      <w:r w:rsidR="001F334B">
        <w:rPr/>
        <w:t>Th</w:t>
      </w:r>
      <w:r w:rsidR="001F334B">
        <w:rPr/>
        <w:t>ere's j</w:t>
      </w:r>
      <w:r w:rsidR="001F334B">
        <w:rPr/>
        <w:t>ust too much. Th</w:t>
      </w:r>
      <w:r w:rsidR="001F334B">
        <w:rPr/>
        <w:t>ere's t</w:t>
      </w:r>
      <w:r w:rsidR="001F334B">
        <w:rPr/>
        <w:t>oo much to do.</w:t>
      </w:r>
    </w:p>
    <w:bookmarkEnd w:id="0"/>
    <w:p w:rsidR="00706AA5" w:rsidRDefault="001F334B" w14:paraId="5526971B" w14:textId="77777777">
      <w:r>
        <w:rPr>
          <w:b/>
        </w:rPr>
        <w:t>[Interviewer]</w:t>
      </w:r>
      <w:r>
        <w:rPr>
          <w:b/>
        </w:rPr>
        <w:br/>
      </w:r>
      <w:r>
        <w:t>8:19</w:t>
      </w:r>
      <w:r>
        <w:br/>
      </w:r>
      <w:r>
        <w:t>Yeah.</w:t>
      </w:r>
      <w:r>
        <w:br/>
      </w:r>
      <w:r>
        <w:t>To what extent did your training equip you for serving in a particular context or?</w:t>
      </w:r>
    </w:p>
    <w:p w:rsidR="00706AA5" w:rsidRDefault="001F334B" w14:paraId="2231E7AB" w14:textId="7DE6F528">
      <w:r w:rsidRPr="5F533AD2" w:rsidR="001F334B">
        <w:rPr>
          <w:b w:val="1"/>
          <w:bCs w:val="1"/>
        </w:rPr>
        <w:t>[Participant]</w:t>
      </w:r>
      <w:r>
        <w:br/>
      </w:r>
      <w:r w:rsidR="001F334B">
        <w:rPr/>
        <w:t>8:32</w:t>
      </w:r>
      <w:r>
        <w:br/>
      </w:r>
      <w:r w:rsidR="001F334B">
        <w:rPr/>
        <w:t xml:space="preserve">Yeah, training. I mean, when I went through the college, it was </w:t>
      </w:r>
      <w:r w:rsidR="001F334B">
        <w:rPr/>
        <w:t>really heavy</w:t>
      </w:r>
      <w:r w:rsidR="00DC3604">
        <w:rPr/>
        <w:t xml:space="preserve"> o</w:t>
      </w:r>
      <w:r w:rsidR="001F334B">
        <w:rPr/>
        <w:t>n theology.</w:t>
      </w:r>
      <w:r>
        <w:br/>
      </w:r>
      <w:r w:rsidR="001F334B">
        <w:rPr/>
        <w:t xml:space="preserve">Not as </w:t>
      </w:r>
      <w:r w:rsidR="001F334B">
        <w:rPr/>
        <w:t>much on</w:t>
      </w:r>
      <w:r w:rsidR="001F334B">
        <w:rPr/>
        <w:t xml:space="preserve"> practical, but personally I </w:t>
      </w:r>
      <w:r w:rsidR="001F334B">
        <w:rPr/>
        <w:t>don't</w:t>
      </w:r>
      <w:r w:rsidR="001F334B">
        <w:rPr/>
        <w:t xml:space="preserve"> mind that</w:t>
      </w:r>
      <w:r w:rsidR="43DF8841">
        <w:rPr/>
        <w:t>.</w:t>
      </w:r>
      <w:r w:rsidR="001F334B">
        <w:rPr/>
        <w:t xml:space="preserve"> </w:t>
      </w:r>
      <w:r w:rsidR="2425A9BD">
        <w:rPr/>
        <w:t>E</w:t>
      </w:r>
      <w:r w:rsidR="001F334B">
        <w:rPr/>
        <w:t>veryone</w:t>
      </w:r>
      <w:r w:rsidR="001F334B">
        <w:rPr/>
        <w:t xml:space="preserve"> I think these days like no, we </w:t>
      </w:r>
      <w:r w:rsidR="001F334B">
        <w:rPr/>
        <w:t>don't</w:t>
      </w:r>
      <w:r w:rsidR="001F334B">
        <w:rPr/>
        <w:t xml:space="preserve"> need to do practical, but </w:t>
      </w:r>
      <w:r w:rsidR="001F334B">
        <w:rPr/>
        <w:t>actually the</w:t>
      </w:r>
      <w:r w:rsidR="001F334B">
        <w:rPr/>
        <w:t xml:space="preserve"> kind of rigorous study is what set you up for dealing with whatever was coming. </w:t>
      </w:r>
      <w:r w:rsidR="001F334B">
        <w:rPr/>
        <w:t>So</w:t>
      </w:r>
      <w:r w:rsidR="001F334B">
        <w:rPr/>
        <w:t xml:space="preserve"> I </w:t>
      </w:r>
      <w:r w:rsidR="001F334B">
        <w:rPr/>
        <w:t>kind of had</w:t>
      </w:r>
      <w:r w:rsidR="001F334B">
        <w:rPr/>
        <w:t xml:space="preserve"> a great</w:t>
      </w:r>
      <w:r w:rsidR="67BB61D2">
        <w:rPr/>
        <w:t>...</w:t>
      </w:r>
      <w:r w:rsidR="001F334B">
        <w:rPr/>
        <w:t xml:space="preserve"> I can add a bit of a laugh when I was in college, for me it was </w:t>
      </w:r>
      <w:r w:rsidR="001F334B">
        <w:rPr/>
        <w:t>kind of just</w:t>
      </w:r>
      <w:r w:rsidR="001F334B">
        <w:rPr/>
        <w:t xml:space="preserve"> like all right, this is fine. </w:t>
      </w:r>
      <w:r w:rsidR="001F334B">
        <w:rPr/>
        <w:t>Let's</w:t>
      </w:r>
      <w:r w:rsidR="001F334B">
        <w:rPr/>
        <w:t xml:space="preserve"> get on with it. But I </w:t>
      </w:r>
      <w:r w:rsidR="001F334B">
        <w:rPr/>
        <w:t>maybe had</w:t>
      </w:r>
      <w:r w:rsidR="001F334B">
        <w:rPr/>
        <w:t xml:space="preserve"> the benefit of </w:t>
      </w:r>
      <w:r w:rsidR="001F334B">
        <w:rPr/>
        <w:t>I'd</w:t>
      </w:r>
      <w:r w:rsidR="001F334B">
        <w:rPr/>
        <w:t xml:space="preserve"> already done three years in university</w:t>
      </w:r>
      <w:r w:rsidR="0B03755C">
        <w:rPr/>
        <w:t>. T</w:t>
      </w:r>
      <w:r w:rsidR="001F334B">
        <w:rPr/>
        <w:t xml:space="preserve">aking a year or so out in the middle and then went into another three years. </w:t>
      </w:r>
      <w:r w:rsidR="001F334B">
        <w:rPr/>
        <w:t>So</w:t>
      </w:r>
      <w:r w:rsidR="001F334B">
        <w:rPr/>
        <w:t xml:space="preserve"> for me </w:t>
      </w:r>
      <w:r w:rsidR="001F334B">
        <w:rPr/>
        <w:t xml:space="preserve">there </w:t>
      </w:r>
      <w:r w:rsidR="001F334B">
        <w:rPr/>
        <w:t>wasn't</w:t>
      </w:r>
      <w:r w:rsidR="001F334B">
        <w:rPr/>
        <w:t xml:space="preserve"> a huge jump into studying, </w:t>
      </w:r>
      <w:r w:rsidR="001F334B">
        <w:rPr/>
        <w:t>whereas</w:t>
      </w:r>
      <w:r w:rsidR="001F334B">
        <w:rPr/>
        <w:t xml:space="preserve"> I know for some other folks, you know, you know like to my friend, he was an estate agent for years and then </w:t>
      </w:r>
      <w:r w:rsidR="001F334B">
        <w:rPr/>
        <w:t>all of</w:t>
      </w:r>
      <w:r w:rsidR="001F334B">
        <w:rPr/>
        <w:t xml:space="preserve"> a </w:t>
      </w:r>
      <w:r w:rsidR="001F334B">
        <w:rPr/>
        <w:t>sudden</w:t>
      </w:r>
      <w:r w:rsidR="001F334B">
        <w:rPr/>
        <w:t xml:space="preserve"> </w:t>
      </w:r>
      <w:r w:rsidR="001F334B">
        <w:rPr/>
        <w:t>he's</w:t>
      </w:r>
      <w:r w:rsidR="001F334B">
        <w:rPr/>
        <w:t xml:space="preserve"> thrown Greek and Hebrew. And </w:t>
      </w:r>
      <w:r w:rsidR="001F334B">
        <w:rPr/>
        <w:t>he's</w:t>
      </w:r>
      <w:r w:rsidR="001F334B">
        <w:rPr/>
        <w:t xml:space="preserve"> like, what, you know? </w:t>
      </w:r>
      <w:r w:rsidR="001F334B">
        <w:rPr/>
        <w:t>So</w:t>
      </w:r>
      <w:r w:rsidR="001F334B">
        <w:rPr/>
        <w:t xml:space="preserve"> for me, this was </w:t>
      </w:r>
      <w:r w:rsidR="001F334B">
        <w:rPr/>
        <w:t>just it was</w:t>
      </w:r>
      <w:r w:rsidR="001F334B">
        <w:rPr/>
        <w:t xml:space="preserve"> old stuff. I was like, </w:t>
      </w:r>
      <w:r w:rsidR="001F334B">
        <w:rPr/>
        <w:t>right.</w:t>
      </w:r>
      <w:r w:rsidR="001F334B">
        <w:rPr/>
        <w:t xml:space="preserve"> I know how to do this. You know what </w:t>
      </w:r>
      <w:r w:rsidR="001F334B">
        <w:rPr/>
        <w:t>it's</w:t>
      </w:r>
      <w:r w:rsidR="001F334B">
        <w:rPr/>
        <w:t xml:space="preserve"> like you get into the rhythm of writing essays, footnotes, all that. And</w:t>
      </w:r>
      <w:r w:rsidR="02FF691B">
        <w:rPr/>
        <w:t xml:space="preserve"> </w:t>
      </w:r>
      <w:r w:rsidR="02FF691B">
        <w:rPr/>
        <w:t>s</w:t>
      </w:r>
      <w:r w:rsidR="001F334B">
        <w:rPr/>
        <w:t>o</w:t>
      </w:r>
      <w:r w:rsidR="001F334B">
        <w:rPr/>
        <w:t xml:space="preserve"> for me, I was just </w:t>
      </w:r>
      <w:r w:rsidR="001F334B">
        <w:rPr/>
        <w:t>intent on</w:t>
      </w:r>
      <w:r w:rsidR="001F334B">
        <w:rPr/>
        <w:t xml:space="preserve"> </w:t>
      </w:r>
      <w:r w:rsidR="001F334B">
        <w:rPr/>
        <w:t>having</w:t>
      </w:r>
      <w:r w:rsidR="001F334B">
        <w:rPr/>
        <w:t xml:space="preserve"> </w:t>
      </w:r>
      <w:r w:rsidR="001F334B">
        <w:rPr/>
        <w:t>a good time</w:t>
      </w:r>
      <w:r w:rsidR="001F334B">
        <w:rPr/>
        <w:t>. College was good for me</w:t>
      </w:r>
      <w:r w:rsidR="5649A131">
        <w:rPr/>
        <w:t xml:space="preserve">. </w:t>
      </w:r>
      <w:r w:rsidR="001F334B">
        <w:rPr/>
        <w:t xml:space="preserve">It was hard in the sense that I lived away from my family. It was hard, personally. But </w:t>
      </w:r>
      <w:r w:rsidR="001F334B">
        <w:rPr/>
        <w:t>As</w:t>
      </w:r>
      <w:r w:rsidR="001F334B">
        <w:rPr/>
        <w:t xml:space="preserve"> for training wise, it was good. It was good. </w:t>
      </w:r>
      <w:r w:rsidR="001F334B">
        <w:rPr/>
        <w:t>Probably for</w:t>
      </w:r>
      <w:r w:rsidR="001F334B">
        <w:rPr/>
        <w:t xml:space="preserve"> me the worst part was I then went into church, set up when I was the assistant minister and it </w:t>
      </w:r>
      <w:r w:rsidR="001F334B">
        <w:rPr/>
        <w:t>wasn't</w:t>
      </w:r>
      <w:r w:rsidR="001F334B">
        <w:rPr/>
        <w:t xml:space="preserve"> good for me because the </w:t>
      </w:r>
      <w:r w:rsidR="001F334B">
        <w:rPr/>
        <w:t>the</w:t>
      </w:r>
      <w:r w:rsidR="001F334B">
        <w:rPr/>
        <w:t xml:space="preserve"> workload was huge. It was just and that </w:t>
      </w:r>
      <w:r w:rsidR="001F334B">
        <w:rPr/>
        <w:t>probably led</w:t>
      </w:r>
      <w:r w:rsidR="001F334B">
        <w:rPr/>
        <w:t xml:space="preserve"> to further complications down the line. When I, when I came out here</w:t>
      </w:r>
      <w:r w:rsidR="24A13B40">
        <w:rPr/>
        <w:t xml:space="preserve"> </w:t>
      </w:r>
      <w:r w:rsidR="001F334B">
        <w:rPr/>
        <w:t xml:space="preserve">I took a lot of the bad </w:t>
      </w:r>
      <w:r w:rsidR="001F334B">
        <w:rPr/>
        <w:t>practises</w:t>
      </w:r>
      <w:r w:rsidR="001F334B">
        <w:rPr/>
        <w:t xml:space="preserve"> that I'd learned from that 18 months in the town, and then I ended up going off work for about 10 months due to burnout and it was I can trace a lot back to just </w:t>
      </w:r>
      <w:r w:rsidR="001F334B">
        <w:rPr/>
        <w:t>just</w:t>
      </w:r>
      <w:r w:rsidR="001F334B">
        <w:rPr/>
        <w:t>, you know, like I'd be out</w:t>
      </w:r>
      <w:r w:rsidR="6A595BFA">
        <w:rPr/>
        <w:t xml:space="preserve"> </w:t>
      </w:r>
      <w:r w:rsidR="001F334B">
        <w:rPr/>
        <w:t xml:space="preserve">I'd be out the </w:t>
      </w:r>
      <w:r w:rsidR="24077DE4">
        <w:rPr/>
        <w:t>h</w:t>
      </w:r>
      <w:r w:rsidR="001F334B">
        <w:rPr/>
        <w:t xml:space="preserve">ouse minimum five nights a week when I was in [City], you know? And so just I </w:t>
      </w:r>
      <w:r w:rsidR="001F334B">
        <w:rPr/>
        <w:t>wasn't</w:t>
      </w:r>
      <w:r w:rsidR="001F334B">
        <w:rPr/>
        <w:t xml:space="preserve"> a healthy way to learn so</w:t>
      </w:r>
      <w:r w:rsidR="79E69F1A">
        <w:rPr/>
        <w:t xml:space="preserve">. </w:t>
      </w:r>
      <w:r w:rsidR="001F334B">
        <w:rPr/>
        <w:t xml:space="preserve">Yeah. You know, college was good. I think college </w:t>
      </w:r>
      <w:r w:rsidR="001F334B">
        <w:rPr/>
        <w:t>good</w:t>
      </w:r>
      <w:r w:rsidR="001F334B">
        <w:rPr/>
        <w:t xml:space="preserve">. I like </w:t>
      </w:r>
      <w:r w:rsidR="001F334B">
        <w:rPr/>
        <w:t>that bit</w:t>
      </w:r>
      <w:r w:rsidR="001F334B">
        <w:rPr/>
        <w:t>.</w:t>
      </w:r>
    </w:p>
    <w:p w:rsidR="00706AA5" w:rsidRDefault="001F334B" w14:paraId="100C132A" w14:textId="601A2667">
      <w:r w:rsidRPr="5F533AD2" w:rsidR="001F334B">
        <w:rPr>
          <w:b w:val="1"/>
          <w:bCs w:val="1"/>
        </w:rPr>
        <w:t>[Interviewer]</w:t>
      </w:r>
      <w:r>
        <w:br/>
      </w:r>
      <w:r w:rsidR="001F334B">
        <w:rPr/>
        <w:t>10:45</w:t>
      </w:r>
      <w:r>
        <w:br/>
      </w:r>
      <w:r w:rsidR="3E961AE1">
        <w:rPr/>
        <w:t>W</w:t>
      </w:r>
      <w:r w:rsidR="001F334B">
        <w:rPr/>
        <w:t>hat is your understanding of the mission of the church? And has that understanding, can I shift it or been shaped at all by your experience in ministry?</w:t>
      </w:r>
    </w:p>
    <w:p w:rsidR="00706AA5" w:rsidRDefault="001F334B" w14:paraId="3A47E343" w14:textId="52B5E243">
      <w:r w:rsidRPr="5F533AD2" w:rsidR="001F334B">
        <w:rPr>
          <w:b w:val="1"/>
          <w:bCs w:val="1"/>
        </w:rPr>
        <w:t>[Participant]</w:t>
      </w:r>
      <w:r>
        <w:br/>
      </w:r>
      <w:r w:rsidR="001F334B">
        <w:rPr/>
        <w:t>11:03</w:t>
      </w:r>
      <w:r>
        <w:br/>
      </w:r>
      <w:bookmarkStart w:name="_Hlk202815166" w:id="1"/>
      <w:r w:rsidR="001F334B">
        <w:rPr/>
        <w:t xml:space="preserve">OK, understanding the mission of the church, </w:t>
      </w:r>
      <w:r w:rsidR="001F334B">
        <w:rPr/>
        <w:t>I'm</w:t>
      </w:r>
      <w:r w:rsidR="001F334B">
        <w:rPr/>
        <w:t xml:space="preserve"> a </w:t>
      </w:r>
      <w:r w:rsidR="001F334B">
        <w:rPr/>
        <w:t>really simple</w:t>
      </w:r>
      <w:r w:rsidR="001F334B">
        <w:rPr/>
        <w:t xml:space="preserve"> guy</w:t>
      </w:r>
      <w:r w:rsidR="66AA320F">
        <w:rPr/>
        <w:t xml:space="preserve">. </w:t>
      </w:r>
      <w:r w:rsidR="001F334B">
        <w:rPr/>
        <w:t xml:space="preserve">I play with my </w:t>
      </w:r>
      <w:r w:rsidR="11436692">
        <w:rPr/>
        <w:t>crayons</w:t>
      </w:r>
      <w:r w:rsidR="001F334B">
        <w:rPr/>
        <w:t xml:space="preserve"> while others </w:t>
      </w:r>
      <w:r w:rsidR="001F334B">
        <w:rPr/>
        <w:t>have got</w:t>
      </w:r>
      <w:r w:rsidR="001F334B">
        <w:rPr/>
        <w:t xml:space="preserve"> their quills and fountain pens. Our job is to make </w:t>
      </w:r>
      <w:r w:rsidR="665A9795">
        <w:rPr/>
        <w:t>disciples,</w:t>
      </w:r>
      <w:r w:rsidR="001F334B">
        <w:rPr/>
        <w:t xml:space="preserve"> well, </w:t>
      </w:r>
      <w:r w:rsidR="001F334B">
        <w:rPr/>
        <w:t>I'm</w:t>
      </w:r>
      <w:r w:rsidR="001F334B">
        <w:rPr/>
        <w:t xml:space="preserve"> not even going to say</w:t>
      </w:r>
      <w:r w:rsidR="4A1827F8">
        <w:rPr/>
        <w:t xml:space="preserve"> it</w:t>
      </w:r>
      <w:r w:rsidR="001F334B">
        <w:rPr/>
        <w:t xml:space="preserve"> that way</w:t>
      </w:r>
      <w:r w:rsidR="4F3B2BE3">
        <w:rPr/>
        <w:t>...</w:t>
      </w:r>
      <w:r w:rsidR="001F334B">
        <w:rPr/>
        <w:t xml:space="preserve"> our job is to bring people to know Jesus Christ as their </w:t>
      </w:r>
      <w:r w:rsidR="7CF46939">
        <w:rPr/>
        <w:t>S</w:t>
      </w:r>
      <w:r w:rsidR="001F334B">
        <w:rPr/>
        <w:t xml:space="preserve">aviour and then bring the Saints to maturity. </w:t>
      </w:r>
      <w:r w:rsidR="001F334B">
        <w:rPr/>
        <w:t>So</w:t>
      </w:r>
      <w:r w:rsidR="001F334B">
        <w:rPr/>
        <w:t xml:space="preserve"> </w:t>
      </w:r>
      <w:r w:rsidR="001F334B">
        <w:rPr/>
        <w:t>it's</w:t>
      </w:r>
      <w:r w:rsidR="001F334B">
        <w:rPr/>
        <w:t xml:space="preserve"> </w:t>
      </w:r>
      <w:r w:rsidR="001F334B">
        <w:rPr/>
        <w:t>two</w:t>
      </w:r>
      <w:r w:rsidR="241C69E9">
        <w:rPr/>
        <w:t>-fold</w:t>
      </w:r>
      <w:r w:rsidR="001F334B">
        <w:rPr/>
        <w:t xml:space="preserve"> </w:t>
      </w:r>
      <w:r w:rsidR="001F334B">
        <w:rPr/>
        <w:t>task</w:t>
      </w:r>
      <w:r w:rsidR="001F334B">
        <w:rPr/>
        <w:t xml:space="preserve">. Bring them to Christ, grow them in Christ. And for me </w:t>
      </w:r>
      <w:r w:rsidR="001F334B">
        <w:rPr/>
        <w:t>that's</w:t>
      </w:r>
      <w:r w:rsidR="001F334B">
        <w:rPr/>
        <w:t xml:space="preserve"> about as</w:t>
      </w:r>
      <w:r w:rsidR="001F334B">
        <w:rPr/>
        <w:t xml:space="preserve"> complicated as I need to make it</w:t>
      </w:r>
      <w:r w:rsidR="1EF38203">
        <w:rPr/>
        <w:t xml:space="preserve"> i</w:t>
      </w:r>
      <w:r w:rsidR="001F334B">
        <w:rPr/>
        <w:t>n my mind</w:t>
      </w:r>
      <w:r w:rsidR="240CFB9A">
        <w:rPr/>
        <w:t>.</w:t>
      </w:r>
      <w:r w:rsidR="001F334B">
        <w:rPr/>
        <w:t xml:space="preserve"> </w:t>
      </w:r>
      <w:r w:rsidR="0ADB0907">
        <w:rPr/>
        <w:t>T</w:t>
      </w:r>
      <w:r w:rsidR="001F334B">
        <w:rPr/>
        <w:t xml:space="preserve">here's lots of </w:t>
      </w:r>
      <w:r w:rsidR="001F334B">
        <w:rPr/>
        <w:t>different ways</w:t>
      </w:r>
      <w:r w:rsidR="001F334B">
        <w:rPr/>
        <w:t xml:space="preserve"> you can of course do that, and </w:t>
      </w:r>
      <w:r w:rsidR="001F334B">
        <w:rPr/>
        <w:t>there's</w:t>
      </w:r>
      <w:r w:rsidR="001F334B">
        <w:rPr/>
        <w:t xml:space="preserve"> lots of different terms we put on it. But for me, I just think </w:t>
      </w:r>
      <w:r w:rsidR="001F334B">
        <w:rPr/>
        <w:t>that's</w:t>
      </w:r>
      <w:r w:rsidR="001F334B">
        <w:rPr/>
        <w:t xml:space="preserve"> </w:t>
      </w:r>
      <w:r w:rsidR="001F334B">
        <w:rPr/>
        <w:t>basically the</w:t>
      </w:r>
      <w:r w:rsidR="001F334B">
        <w:rPr/>
        <w:t xml:space="preserve"> driving ethos.</w:t>
      </w:r>
      <w:r w:rsidR="002E2CE9">
        <w:rPr/>
        <w:t xml:space="preserve"> </w:t>
      </w:r>
      <w:r w:rsidR="001F334B">
        <w:rPr/>
        <w:t xml:space="preserve">Now you. What </w:t>
      </w:r>
      <w:r w:rsidR="001F334B">
        <w:rPr/>
        <w:t>was</w:t>
      </w:r>
      <w:r w:rsidR="001F334B">
        <w:rPr/>
        <w:t xml:space="preserve"> this? Sorry. What was the follow up question </w:t>
      </w:r>
      <w:r w:rsidR="001F334B">
        <w:rPr/>
        <w:t>to</w:t>
      </w:r>
      <w:r w:rsidR="001F334B">
        <w:rPr/>
        <w:t xml:space="preserve"> that?</w:t>
      </w:r>
    </w:p>
    <w:p w:rsidR="00706AA5" w:rsidRDefault="001F334B" w14:paraId="72E6533C" w14:textId="77777777">
      <w:r>
        <w:rPr>
          <w:b/>
        </w:rPr>
        <w:t>[Interviewer]</w:t>
      </w:r>
      <w:r>
        <w:rPr>
          <w:b/>
        </w:rPr>
        <w:br/>
      </w:r>
      <w:r>
        <w:t>11:48</w:t>
      </w:r>
      <w:r>
        <w:br/>
      </w:r>
      <w:r>
        <w:t xml:space="preserve">Yeah. </w:t>
      </w:r>
      <w:proofErr w:type="gramStart"/>
      <w:r>
        <w:t>So</w:t>
      </w:r>
      <w:proofErr w:type="gramEnd"/>
      <w:r>
        <w:t xml:space="preserve"> </w:t>
      </w:r>
      <w:proofErr w:type="gramStart"/>
      <w:r>
        <w:t>whether or not</w:t>
      </w:r>
      <w:proofErr w:type="gramEnd"/>
      <w:r>
        <w:t xml:space="preserve"> that, that focus or that, that, that understanding of mission has kind of been shaped or has evolved at all by your experience of doing ministry.</w:t>
      </w:r>
    </w:p>
    <w:p w:rsidR="00706AA5" w:rsidRDefault="001F334B" w14:paraId="09141318" w14:textId="15663368">
      <w:r w:rsidRPr="5F533AD2" w:rsidR="001F334B">
        <w:rPr>
          <w:b w:val="1"/>
          <w:bCs w:val="1"/>
        </w:rPr>
        <w:t>[Participant]</w:t>
      </w:r>
      <w:r>
        <w:br/>
      </w:r>
      <w:r w:rsidR="001F334B">
        <w:rPr/>
        <w:t>12:01</w:t>
      </w:r>
      <w:r>
        <w:br/>
      </w:r>
      <w:r w:rsidR="001F334B">
        <w:rPr/>
        <w:t>For me, I think</w:t>
      </w:r>
      <w:r w:rsidR="4A780783">
        <w:rPr/>
        <w:t xml:space="preserve"> </w:t>
      </w:r>
      <w:r w:rsidR="4A780783">
        <w:rPr/>
        <w:t>i</w:t>
      </w:r>
      <w:r w:rsidR="001F334B">
        <w:rPr/>
        <w:t>t's</w:t>
      </w:r>
      <w:r w:rsidR="001F334B">
        <w:rPr/>
        <w:t xml:space="preserve"> always just been the same, but for me the </w:t>
      </w:r>
      <w:r w:rsidR="001F334B">
        <w:rPr/>
        <w:t>big thing</w:t>
      </w:r>
      <w:r w:rsidR="001F334B">
        <w:rPr/>
        <w:t xml:space="preserve"> is how </w:t>
      </w:r>
      <w:r w:rsidR="001F334B">
        <w:rPr/>
        <w:t>it's</w:t>
      </w:r>
      <w:r w:rsidR="001F334B">
        <w:rPr/>
        <w:t xml:space="preserve"> being phrased and </w:t>
      </w:r>
      <w:r w:rsidR="001F334B">
        <w:rPr/>
        <w:t>I've</w:t>
      </w:r>
      <w:r w:rsidR="001F334B">
        <w:rPr/>
        <w:t xml:space="preserve"> progressively</w:t>
      </w:r>
      <w:r w:rsidR="3477CB9A">
        <w:rPr/>
        <w:t xml:space="preserve"> </w:t>
      </w:r>
      <w:r w:rsidR="3477CB9A">
        <w:rPr/>
        <w:t>b</w:t>
      </w:r>
      <w:r w:rsidR="001F334B">
        <w:rPr/>
        <w:t>asically,</w:t>
      </w:r>
      <w:r w:rsidR="001F334B">
        <w:rPr/>
        <w:t xml:space="preserve"> put down all the church words we use for it, and so now </w:t>
      </w:r>
      <w:r w:rsidR="001F334B">
        <w:rPr/>
        <w:t>I'll</w:t>
      </w:r>
      <w:r w:rsidR="001F334B">
        <w:rPr/>
        <w:t xml:space="preserve"> very much. </w:t>
      </w:r>
      <w:r w:rsidR="001F334B">
        <w:rPr/>
        <w:t>It'd</w:t>
      </w:r>
      <w:r w:rsidR="001F334B">
        <w:rPr/>
        <w:t xml:space="preserve"> be very seldom in our church you will hear</w:t>
      </w:r>
      <w:r w:rsidR="24DBB794">
        <w:rPr/>
        <w:t xml:space="preserve"> y</w:t>
      </w:r>
      <w:r w:rsidR="001F334B">
        <w:rPr/>
        <w:t xml:space="preserve">ou know the words like </w:t>
      </w:r>
      <w:r w:rsidR="5A0F0BF3">
        <w:rPr/>
        <w:t>‘</w:t>
      </w:r>
      <w:r w:rsidR="001F334B">
        <w:rPr/>
        <w:t>evangelism</w:t>
      </w:r>
      <w:r w:rsidR="630FFA1A">
        <w:rPr/>
        <w:t>’</w:t>
      </w:r>
      <w:r w:rsidR="001F334B">
        <w:rPr/>
        <w:t>,</w:t>
      </w:r>
      <w:r w:rsidR="001F334B">
        <w:rPr/>
        <w:t xml:space="preserve"> you know, </w:t>
      </w:r>
      <w:r w:rsidR="0F7CB894">
        <w:rPr/>
        <w:t>‘</w:t>
      </w:r>
      <w:r w:rsidR="001F334B">
        <w:rPr/>
        <w:t>missional</w:t>
      </w:r>
      <w:r w:rsidR="36371D4C">
        <w:rPr/>
        <w:t>’</w:t>
      </w:r>
      <w:r w:rsidR="001F334B">
        <w:rPr/>
        <w:t>,</w:t>
      </w:r>
      <w:r w:rsidR="001F334B">
        <w:rPr/>
        <w:t xml:space="preserve"> I </w:t>
      </w:r>
      <w:r w:rsidR="001F334B">
        <w:rPr/>
        <w:t>don't</w:t>
      </w:r>
      <w:r w:rsidR="001F334B">
        <w:rPr/>
        <w:t xml:space="preserve"> use words like that at all. </w:t>
      </w:r>
      <w:r w:rsidR="001F334B">
        <w:rPr/>
        <w:t>So</w:t>
      </w:r>
      <w:r w:rsidR="001F334B">
        <w:rPr/>
        <w:t xml:space="preserve"> the same thing is there</w:t>
      </w:r>
      <w:r w:rsidR="1BBE31BB">
        <w:rPr/>
        <w:t xml:space="preserve"> b</w:t>
      </w:r>
      <w:r w:rsidR="001F334B">
        <w:rPr/>
        <w:t xml:space="preserve">ut if you </w:t>
      </w:r>
      <w:r w:rsidR="001F334B">
        <w:rPr/>
        <w:t>came</w:t>
      </w:r>
      <w:r w:rsidR="001F334B">
        <w:rPr/>
        <w:t xml:space="preserve"> our church, you </w:t>
      </w:r>
      <w:r w:rsidR="001F334B">
        <w:rPr/>
        <w:t>wouldn't</w:t>
      </w:r>
      <w:r w:rsidR="001F334B">
        <w:rPr/>
        <w:t xml:space="preserve"> hear it put in any of those terms</w:t>
      </w:r>
      <w:r w:rsidR="41E66BD8">
        <w:rPr/>
        <w:t>. It would be</w:t>
      </w:r>
      <w:r w:rsidR="001F334B">
        <w:rPr/>
        <w:t xml:space="preserve"> very much</w:t>
      </w:r>
      <w:r w:rsidR="002E2CE9">
        <w:rPr/>
        <w:t xml:space="preserve"> </w:t>
      </w:r>
      <w:r w:rsidR="14C23747">
        <w:rPr/>
        <w:t>i</w:t>
      </w:r>
      <w:r w:rsidR="001F334B">
        <w:rPr/>
        <w:t>f</w:t>
      </w:r>
      <w:r w:rsidR="729FD0F9">
        <w:rPr/>
        <w:t xml:space="preserve"> </w:t>
      </w:r>
      <w:r w:rsidR="001F334B">
        <w:rPr/>
        <w:t>it's</w:t>
      </w:r>
      <w:r w:rsidR="001F334B">
        <w:rPr/>
        <w:t xml:space="preserve"> not how somebody would talk about it in the </w:t>
      </w:r>
      <w:r w:rsidR="001F334B">
        <w:rPr/>
        <w:t>street,</w:t>
      </w:r>
      <w:r w:rsidR="001F334B">
        <w:rPr/>
        <w:t xml:space="preserve"> </w:t>
      </w:r>
      <w:r w:rsidR="001F334B">
        <w:rPr/>
        <w:t>it's</w:t>
      </w:r>
      <w:r w:rsidR="001F334B">
        <w:rPr/>
        <w:t xml:space="preserve"> </w:t>
      </w:r>
      <w:r w:rsidR="001F334B">
        <w:rPr/>
        <w:t>probably not</w:t>
      </w:r>
      <w:r w:rsidR="001F334B">
        <w:rPr/>
        <w:t xml:space="preserve"> how </w:t>
      </w:r>
      <w:r w:rsidR="001F334B">
        <w:rPr/>
        <w:t>it's</w:t>
      </w:r>
      <w:r w:rsidR="001F334B">
        <w:rPr/>
        <w:t xml:space="preserve"> going to be talked about in church</w:t>
      </w:r>
      <w:r w:rsidR="765579B4">
        <w:rPr/>
        <w:t>.</w:t>
      </w:r>
    </w:p>
    <w:p w:rsidR="00706AA5" w:rsidRDefault="001F334B" w14:paraId="622D4194" w14:textId="77777777">
      <w:r>
        <w:rPr>
          <w:b/>
        </w:rPr>
        <w:t>[Interviewer]</w:t>
      </w:r>
      <w:r>
        <w:rPr>
          <w:b/>
        </w:rPr>
        <w:br/>
      </w:r>
      <w:r>
        <w:t>12:43</w:t>
      </w:r>
      <w:r>
        <w:br/>
      </w:r>
      <w:r>
        <w:t>Tell me about some of those nuances then. How? How do you change the language?</w:t>
      </w:r>
    </w:p>
    <w:p w:rsidR="00706AA5" w:rsidRDefault="001F334B" w14:paraId="0F2A1F87" w14:textId="10216999">
      <w:r w:rsidRPr="5F533AD2" w:rsidR="001F334B">
        <w:rPr>
          <w:b w:val="1"/>
          <w:bCs w:val="1"/>
        </w:rPr>
        <w:t>[Participant]</w:t>
      </w:r>
      <w:r>
        <w:br/>
      </w:r>
      <w:r w:rsidR="001F334B">
        <w:rPr/>
        <w:t>12:47</w:t>
      </w:r>
      <w:r>
        <w:br/>
      </w:r>
      <w:r w:rsidR="001F334B">
        <w:rPr/>
        <w:t xml:space="preserve">Well, you know, just, you know, like say you sometimes you </w:t>
      </w:r>
      <w:r w:rsidR="001F334B">
        <w:rPr/>
        <w:t>you</w:t>
      </w:r>
      <w:r w:rsidR="001F334B">
        <w:rPr/>
        <w:t xml:space="preserve"> hear ministers and they say, you know, they talk about, you know salvation, you know we need salvation and we </w:t>
      </w:r>
      <w:r w:rsidR="001F334B">
        <w:rPr/>
        <w:t>we</w:t>
      </w:r>
      <w:r w:rsidR="001F334B">
        <w:rPr/>
        <w:t xml:space="preserve"> need you know justification and we need the atonement but these are words that for people out on the street they mean absolutely nothing. </w:t>
      </w:r>
      <w:r w:rsidR="001F334B">
        <w:rPr/>
        <w:t>So</w:t>
      </w:r>
      <w:r w:rsidR="001F334B">
        <w:rPr/>
        <w:t xml:space="preserve"> we talk about coming to know God</w:t>
      </w:r>
      <w:r w:rsidR="1DA91FBB">
        <w:rPr/>
        <w:t>,</w:t>
      </w:r>
      <w:r w:rsidR="001F334B">
        <w:rPr/>
        <w:t xml:space="preserve"> coming to know God</w:t>
      </w:r>
      <w:r w:rsidR="054A913A">
        <w:rPr/>
        <w:t>,</w:t>
      </w:r>
      <w:r w:rsidR="001F334B">
        <w:rPr/>
        <w:t xml:space="preserve"> forgiven</w:t>
      </w:r>
      <w:r w:rsidR="02659052">
        <w:rPr/>
        <w:t>ess</w:t>
      </w:r>
      <w:r w:rsidR="001F334B">
        <w:rPr/>
        <w:t xml:space="preserve"> for our sin</w:t>
      </w:r>
      <w:r w:rsidR="0537CCBD">
        <w:rPr/>
        <w:t>,</w:t>
      </w:r>
      <w:r w:rsidR="001F334B">
        <w:rPr/>
        <w:t xml:space="preserve"> we talk about the benefits of knowing God</w:t>
      </w:r>
      <w:r w:rsidR="12CAB132">
        <w:rPr/>
        <w:t>, a</w:t>
      </w:r>
      <w:r w:rsidR="001F334B">
        <w:rPr/>
        <w:t>ccess into heaven</w:t>
      </w:r>
      <w:r w:rsidR="0709D8C9">
        <w:rPr/>
        <w:t>,</w:t>
      </w:r>
      <w:r w:rsidR="002E2CE9">
        <w:rPr/>
        <w:t xml:space="preserve"> </w:t>
      </w:r>
      <w:r w:rsidR="001F334B">
        <w:rPr/>
        <w:t xml:space="preserve">God's </w:t>
      </w:r>
      <w:r w:rsidR="001F334B">
        <w:rPr/>
        <w:t>presence</w:t>
      </w:r>
      <w:r w:rsidR="001F334B">
        <w:rPr/>
        <w:t xml:space="preserve"> and peace with us through the Holy Spirit</w:t>
      </w:r>
      <w:r w:rsidR="4B238459">
        <w:rPr/>
        <w:t xml:space="preserve">. </w:t>
      </w:r>
      <w:r w:rsidR="001F334B">
        <w:rPr/>
        <w:t xml:space="preserve"> </w:t>
      </w:r>
      <w:r w:rsidR="775B9C53">
        <w:rPr/>
        <w:t>T</w:t>
      </w:r>
      <w:r w:rsidR="001F334B">
        <w:rPr/>
        <w:t>ry and just taking a lot of the kind of theological words that</w:t>
      </w:r>
      <w:r w:rsidR="43319DCD">
        <w:rPr/>
        <w:t>,</w:t>
      </w:r>
      <w:r w:rsidR="001F334B">
        <w:rPr/>
        <w:t xml:space="preserve"> OK are helpful in the right context</w:t>
      </w:r>
      <w:r w:rsidR="0B4D0DB6">
        <w:rPr/>
        <w:t>,</w:t>
      </w:r>
      <w:r w:rsidR="7C36ADD9">
        <w:rPr/>
        <w:t xml:space="preserve"> b</w:t>
      </w:r>
      <w:r w:rsidR="001F334B">
        <w:rPr/>
        <w:t xml:space="preserve">ut for people coming in who are in church, </w:t>
      </w:r>
      <w:r w:rsidR="001F334B">
        <w:rPr/>
        <w:t>it's</w:t>
      </w:r>
      <w:r w:rsidR="001F334B">
        <w:rPr/>
        <w:t xml:space="preserve"> just </w:t>
      </w:r>
      <w:r w:rsidR="001F334B">
        <w:rPr/>
        <w:t>a totally alien</w:t>
      </w:r>
      <w:r w:rsidR="001F334B">
        <w:rPr/>
        <w:t xml:space="preserve"> concept to them. </w:t>
      </w:r>
      <w:r w:rsidR="001F334B">
        <w:rPr/>
        <w:t>So</w:t>
      </w:r>
      <w:r w:rsidR="001F334B">
        <w:rPr/>
        <w:t xml:space="preserve"> </w:t>
      </w:r>
      <w:r w:rsidR="001F334B">
        <w:rPr/>
        <w:t>it's</w:t>
      </w:r>
      <w:r w:rsidR="001F334B">
        <w:rPr/>
        <w:t xml:space="preserve"> bringing whatever topic </w:t>
      </w:r>
      <w:r w:rsidR="001F334B">
        <w:rPr/>
        <w:t>w</w:t>
      </w:r>
      <w:r w:rsidR="093FAD2D">
        <w:rPr/>
        <w:t>e’re</w:t>
      </w:r>
      <w:r w:rsidR="001F334B">
        <w:rPr/>
        <w:t xml:space="preserve"> looking at into just</w:t>
      </w:r>
      <w:r w:rsidR="5FAA5A65">
        <w:rPr/>
        <w:t xml:space="preserve"> t</w:t>
      </w:r>
      <w:r w:rsidR="001F334B">
        <w:rPr/>
        <w:t xml:space="preserve">he kind of talk that somebody would have outside their car after the shops, you know, so </w:t>
      </w:r>
      <w:r w:rsidR="001F334B">
        <w:rPr/>
        <w:t>it's</w:t>
      </w:r>
      <w:r w:rsidR="001F334B">
        <w:rPr/>
        <w:t xml:space="preserve"> </w:t>
      </w:r>
      <w:r w:rsidR="001F334B">
        <w:rPr/>
        <w:t>kind of hard</w:t>
      </w:r>
      <w:r w:rsidR="001F334B">
        <w:rPr/>
        <w:t xml:space="preserve"> to give me a specific thing without having a topic in my mind. But whatever it is, everything is put</w:t>
      </w:r>
      <w:r w:rsidR="002E2CE9">
        <w:rPr/>
        <w:t xml:space="preserve"> </w:t>
      </w:r>
      <w:r w:rsidR="042FBDFD">
        <w:rPr/>
        <w:t xml:space="preserve">at very </w:t>
      </w:r>
      <w:r w:rsidR="001F334B">
        <w:rPr/>
        <w:t xml:space="preserve">grassroots </w:t>
      </w:r>
      <w:r w:rsidR="001F334B">
        <w:rPr/>
        <w:t>level</w:t>
      </w:r>
      <w:r w:rsidR="001F334B">
        <w:rPr/>
        <w:t xml:space="preserve"> and then all illustrations and application</w:t>
      </w:r>
      <w:r w:rsidR="17DAD5F1">
        <w:rPr/>
        <w:t>s</w:t>
      </w:r>
      <w:r w:rsidR="001F334B">
        <w:rPr/>
        <w:t xml:space="preserve"> are built on that. </w:t>
      </w:r>
      <w:r w:rsidR="001F334B">
        <w:rPr/>
        <w:t>So</w:t>
      </w:r>
      <w:r w:rsidR="001F334B">
        <w:rPr/>
        <w:t xml:space="preserve"> for me</w:t>
      </w:r>
      <w:r w:rsidR="00FE66BC">
        <w:rPr/>
        <w:t xml:space="preserve"> m</w:t>
      </w:r>
      <w:r w:rsidR="001F334B">
        <w:rPr/>
        <w:t xml:space="preserve">ost of my sermon prep time is illustrations and application because I think that the teaching of the Bible's the easy bit. What does this mean? </w:t>
      </w:r>
      <w:r w:rsidR="001F334B">
        <w:rPr/>
        <w:t>That's</w:t>
      </w:r>
      <w:r w:rsidR="001F334B">
        <w:rPr/>
        <w:t xml:space="preserve"> the easy bit spent years in college. OK, I can tell you what it means, but how do you then translate that into something that somebody can see in their mind and feel in their heart?</w:t>
      </w:r>
      <w:r w:rsidR="00FE66BC">
        <w:rPr/>
        <w:t xml:space="preserve"> </w:t>
      </w:r>
      <w:r w:rsidR="001F334B">
        <w:rPr/>
        <w:t xml:space="preserve">And then want to </w:t>
      </w:r>
      <w:r w:rsidR="001F334B">
        <w:rPr/>
        <w:t>do</w:t>
      </w:r>
      <w:r w:rsidR="001F334B">
        <w:rPr/>
        <w:t xml:space="preserve"> because their passion has been touched. </w:t>
      </w:r>
      <w:r w:rsidR="001F334B">
        <w:rPr/>
        <w:t>That's</w:t>
      </w:r>
      <w:r w:rsidR="001F334B">
        <w:rPr/>
        <w:t xml:space="preserve"> where I think the goal has been when it comes to trying to do rural ministry.</w:t>
      </w:r>
      <w:r>
        <w:br/>
      </w:r>
      <w:r w:rsidR="446B4DE7">
        <w:rPr/>
        <w:t>W</w:t>
      </w:r>
      <w:r w:rsidR="001F334B">
        <w:rPr/>
        <w:t xml:space="preserve">e're not scholarly. </w:t>
      </w:r>
      <w:r w:rsidR="001F334B">
        <w:rPr/>
        <w:t>We're</w:t>
      </w:r>
      <w:r w:rsidR="001F334B">
        <w:rPr/>
        <w:t xml:space="preserve"> not, you know. You know, just </w:t>
      </w:r>
      <w:r w:rsidR="001F334B">
        <w:rPr/>
        <w:t>we're</w:t>
      </w:r>
      <w:r w:rsidR="001F334B">
        <w:rPr/>
        <w:t xml:space="preserve"> not scholarly. Kind of. </w:t>
      </w:r>
      <w:r w:rsidR="001F334B">
        <w:rPr/>
        <w:t>It's</w:t>
      </w:r>
      <w:r w:rsidR="001F334B">
        <w:rPr/>
        <w:t xml:space="preserve"> not scholarly approach where, you know well, probably where </w:t>
      </w:r>
      <w:r w:rsidR="001F334B">
        <w:rPr/>
        <w:t>it's maybe</w:t>
      </w:r>
      <w:r w:rsidR="001F334B">
        <w:rPr/>
        <w:t xml:space="preserve"> </w:t>
      </w:r>
      <w:r w:rsidR="001F334B">
        <w:rPr/>
        <w:t>maybe</w:t>
      </w:r>
      <w:r w:rsidR="001F334B">
        <w:rPr/>
        <w:t xml:space="preserve"> not making much sense, but </w:t>
      </w:r>
      <w:r w:rsidR="001F334B">
        <w:rPr/>
        <w:t>it's</w:t>
      </w:r>
      <w:r w:rsidR="001F334B">
        <w:rPr/>
        <w:t xml:space="preserve"> like, for example, if you listen to Tim Keller, Tim, you know was speaking in very much a scholarly context. In New York, a lot of intellectuals would go to his church and a lot of people into art and things like that.</w:t>
      </w:r>
      <w:r w:rsidR="00FE66BC">
        <w:rPr/>
        <w:t xml:space="preserve"> </w:t>
      </w:r>
      <w:r w:rsidR="001F334B">
        <w:rPr/>
        <w:t xml:space="preserve">We </w:t>
      </w:r>
      <w:r w:rsidR="001F334B">
        <w:rPr/>
        <w:t>don't</w:t>
      </w:r>
      <w:r w:rsidR="001F334B">
        <w:rPr/>
        <w:t xml:space="preserve"> have that here. Our context is people who are working hard, you know</w:t>
      </w:r>
      <w:r w:rsidR="0E72179E">
        <w:rPr/>
        <w:t>, f</w:t>
      </w:r>
      <w:r w:rsidR="001F334B">
        <w:rPr/>
        <w:t xml:space="preserve">ishing </w:t>
      </w:r>
      <w:r w:rsidR="001F334B">
        <w:rPr/>
        <w:t>crofting</w:t>
      </w:r>
      <w:r w:rsidR="001F334B">
        <w:rPr/>
        <w:t xml:space="preserve"> raising </w:t>
      </w:r>
      <w:r w:rsidR="001F334B">
        <w:rPr/>
        <w:t>children so</w:t>
      </w:r>
      <w:r w:rsidR="11DAD3BE">
        <w:rPr/>
        <w:t xml:space="preserve"> </w:t>
      </w:r>
      <w:r w:rsidR="001F334B">
        <w:rPr/>
        <w:t xml:space="preserve">I always try and speak to that as opposed to pretending within some environment that </w:t>
      </w:r>
      <w:r w:rsidR="001F334B">
        <w:rPr/>
        <w:t>we're</w:t>
      </w:r>
      <w:r w:rsidR="001F334B">
        <w:rPr/>
        <w:t xml:space="preserve"> not. </w:t>
      </w:r>
      <w:r w:rsidR="001F334B">
        <w:rPr/>
        <w:t>That's</w:t>
      </w:r>
      <w:r w:rsidR="001F334B">
        <w:rPr/>
        <w:t xml:space="preserve"> </w:t>
      </w:r>
      <w:r w:rsidR="001F334B">
        <w:rPr/>
        <w:t>kind of where</w:t>
      </w:r>
      <w:r w:rsidR="001F334B">
        <w:rPr/>
        <w:t xml:space="preserve"> we are with it.</w:t>
      </w:r>
    </w:p>
    <w:bookmarkEnd w:id="1"/>
    <w:p w:rsidR="00706AA5" w:rsidRDefault="001F334B" w14:paraId="5E082E72" w14:textId="77777777">
      <w:r>
        <w:rPr>
          <w:b/>
        </w:rPr>
        <w:t>[Interviewer]</w:t>
      </w:r>
      <w:r>
        <w:rPr>
          <w:b/>
        </w:rPr>
        <w:br/>
      </w:r>
      <w:r>
        <w:t>15:19</w:t>
      </w:r>
      <w:r>
        <w:br/>
      </w:r>
      <w:r>
        <w:t>Yeah. Brilliant.</w:t>
      </w:r>
      <w:r>
        <w:br/>
      </w:r>
      <w:r>
        <w:t xml:space="preserve">I asked you about challenges, didn't I? I did. </w:t>
      </w:r>
      <w:proofErr w:type="gramStart"/>
      <w:r>
        <w:t>So</w:t>
      </w:r>
      <w:proofErr w:type="gramEnd"/>
      <w:r>
        <w:t xml:space="preserve"> we've asked you about that. Sorry I jumped. I tend to jump about with these questions. I think you've kind of answered this question, but I haven't asked it and you might want to elaborate on it. But just when you think about the challenges specifically of serving in a rural context, how does that impact your approach to your ministry? </w:t>
      </w:r>
      <w:proofErr w:type="gramStart"/>
      <w:r>
        <w:t>So</w:t>
      </w:r>
      <w:proofErr w:type="gramEnd"/>
      <w:r>
        <w:t xml:space="preserve"> I think you've just kind of answered that, but would you add to that in any way?</w:t>
      </w:r>
    </w:p>
    <w:p w:rsidR="00706AA5" w:rsidRDefault="001F334B" w14:paraId="43988160" w14:textId="7714DE0F">
      <w:r w:rsidRPr="5F533AD2" w:rsidR="001F334B">
        <w:rPr>
          <w:b w:val="1"/>
          <w:bCs w:val="1"/>
        </w:rPr>
        <w:t>[Participant]</w:t>
      </w:r>
      <w:r>
        <w:br/>
      </w:r>
      <w:r w:rsidR="001F334B">
        <w:rPr/>
        <w:t>15:54</w:t>
      </w:r>
      <w:r>
        <w:br/>
      </w:r>
      <w:r w:rsidR="001F334B">
        <w:rPr/>
        <w:t xml:space="preserve">Yeah, </w:t>
      </w:r>
      <w:r w:rsidR="001F334B">
        <w:rPr/>
        <w:t>I think rural ministry</w:t>
      </w:r>
      <w:r w:rsidR="001F334B">
        <w:rPr/>
        <w:t xml:space="preserve"> is challenging because it takes a lot of time. You need to invest in the community. You need to win people's trust. You need to win their, you know, just </w:t>
      </w:r>
      <w:r w:rsidR="001F334B">
        <w:rPr/>
        <w:t>yeah</w:t>
      </w:r>
      <w:r w:rsidR="001F334B">
        <w:rPr/>
        <w:t xml:space="preserve">, when </w:t>
      </w:r>
      <w:r w:rsidR="001F334B">
        <w:rPr/>
        <w:t>they're</w:t>
      </w:r>
      <w:r w:rsidR="001F334B">
        <w:rPr/>
        <w:t xml:space="preserve"> in their mind, </w:t>
      </w:r>
      <w:r w:rsidR="001F334B">
        <w:rPr/>
        <w:t>you've</w:t>
      </w:r>
      <w:r w:rsidR="001F334B">
        <w:rPr/>
        <w:t xml:space="preserve"> got to win them over and show them that you do care. Because I think in rural context, especially now, </w:t>
      </w:r>
      <w:r w:rsidR="001F334B">
        <w:rPr/>
        <w:t>we've</w:t>
      </w:r>
      <w:r w:rsidR="001F334B">
        <w:rPr/>
        <w:t xml:space="preserve"> got a lot of people moving into the </w:t>
      </w:r>
      <w:r w:rsidR="324C69A1">
        <w:rPr/>
        <w:t>Highalnds</w:t>
      </w:r>
      <w:r w:rsidR="324C69A1">
        <w:rPr/>
        <w:t xml:space="preserve"> a</w:t>
      </w:r>
      <w:r w:rsidR="001F334B">
        <w:rPr/>
        <w:t xml:space="preserve">nd there is sometimes a </w:t>
      </w:r>
      <w:r w:rsidR="001F334B">
        <w:rPr/>
        <w:t>perception</w:t>
      </w:r>
      <w:r w:rsidR="001F334B">
        <w:rPr/>
        <w:t xml:space="preserve"> of them wanting to change it to be like where they came from. And there's kind of people who are very much, oh, we don't want people moving in that and so</w:t>
      </w:r>
      <w:r w:rsidR="22D876AC">
        <w:rPr/>
        <w:t xml:space="preserve"> </w:t>
      </w:r>
      <w:r w:rsidR="001F334B">
        <w:rPr/>
        <w:t xml:space="preserve">I think when you move into a rural context, you have to take time to get to know people and show them that you're trustworthy and you are going to be there to help them in times of need. And I think </w:t>
      </w:r>
      <w:r w:rsidR="001F334B">
        <w:rPr/>
        <w:t>that's</w:t>
      </w:r>
      <w:r w:rsidR="001F334B">
        <w:rPr/>
        <w:t xml:space="preserve"> </w:t>
      </w:r>
      <w:r w:rsidR="001F334B">
        <w:rPr/>
        <w:t>probably it's</w:t>
      </w:r>
      <w:r w:rsidR="001F334B">
        <w:rPr/>
        <w:t xml:space="preserve"> </w:t>
      </w:r>
      <w:r w:rsidR="001F334B">
        <w:rPr/>
        <w:t>a big thing</w:t>
      </w:r>
      <w:r w:rsidR="001F334B">
        <w:rPr/>
        <w:t xml:space="preserve"> because you </w:t>
      </w:r>
      <w:r w:rsidR="001F334B">
        <w:rPr/>
        <w:t>can't</w:t>
      </w:r>
      <w:r w:rsidR="001F334B">
        <w:rPr/>
        <w:t xml:space="preserve"> just jump in and out of rural ministry. You </w:t>
      </w:r>
      <w:r w:rsidR="001F334B">
        <w:rPr/>
        <w:t>can't</w:t>
      </w:r>
      <w:r w:rsidR="001F334B">
        <w:rPr/>
        <w:t xml:space="preserve"> just be that way. </w:t>
      </w:r>
      <w:r w:rsidR="001F334B">
        <w:rPr/>
        <w:t>I've</w:t>
      </w:r>
      <w:r w:rsidR="001F334B">
        <w:rPr/>
        <w:t xml:space="preserve"> done two </w:t>
      </w:r>
      <w:r w:rsidR="001F334B">
        <w:rPr/>
        <w:t>years,</w:t>
      </w:r>
      <w:r w:rsidR="001F334B">
        <w:rPr/>
        <w:t xml:space="preserve"> </w:t>
      </w:r>
      <w:r w:rsidR="001F334B">
        <w:rPr/>
        <w:t>I'll</w:t>
      </w:r>
      <w:r w:rsidR="001F334B">
        <w:rPr/>
        <w:t xml:space="preserve"> go somewhere else. The real, </w:t>
      </w:r>
      <w:r w:rsidR="001F334B">
        <w:rPr/>
        <w:t>I think the real fruit of rural ministry</w:t>
      </w:r>
      <w:r w:rsidR="001F334B">
        <w:rPr/>
        <w:t xml:space="preserve"> comes with a longer</w:t>
      </w:r>
      <w:r w:rsidR="7E210802">
        <w:rPr/>
        <w:t xml:space="preserve"> </w:t>
      </w:r>
      <w:r w:rsidR="7E210802">
        <w:rPr/>
        <w:t>t</w:t>
      </w:r>
      <w:r w:rsidR="001F334B">
        <w:rPr/>
        <w:t>ime frame</w:t>
      </w:r>
      <w:r w:rsidR="001F334B">
        <w:rPr/>
        <w:t xml:space="preserve">. Whereas I think when </w:t>
      </w:r>
      <w:r w:rsidR="001F334B">
        <w:rPr/>
        <w:t>you're</w:t>
      </w:r>
      <w:r w:rsidR="001F334B">
        <w:rPr/>
        <w:t xml:space="preserve"> in the city </w:t>
      </w:r>
      <w:r w:rsidR="001F334B">
        <w:rPr/>
        <w:t>centre</w:t>
      </w:r>
      <w:r w:rsidR="001F334B">
        <w:rPr/>
        <w:t xml:space="preserve"> you can move around more. </w:t>
      </w:r>
      <w:r w:rsidR="001F334B">
        <w:rPr/>
        <w:t>They're</w:t>
      </w:r>
      <w:r w:rsidR="001F334B">
        <w:rPr/>
        <w:t xml:space="preserve"> used to a much </w:t>
      </w:r>
      <w:r w:rsidR="001F334B">
        <w:rPr/>
        <w:t>more higher</w:t>
      </w:r>
      <w:r w:rsidR="001F334B">
        <w:rPr/>
        <w:t xml:space="preserve"> turnover</w:t>
      </w:r>
      <w:r w:rsidR="35ED1ED5">
        <w:rPr/>
        <w:t xml:space="preserve"> </w:t>
      </w:r>
      <w:r w:rsidR="35ED1ED5">
        <w:rPr/>
        <w:t>w</w:t>
      </w:r>
      <w:r w:rsidR="001F334B">
        <w:rPr/>
        <w:t>hereas</w:t>
      </w:r>
      <w:r w:rsidR="001F334B">
        <w:rPr/>
        <w:t xml:space="preserve"> rural places we </w:t>
      </w:r>
      <w:r w:rsidR="001F334B">
        <w:rPr/>
        <w:t>don't</w:t>
      </w:r>
      <w:r w:rsidR="001F334B">
        <w:rPr/>
        <w:t xml:space="preserve"> want high </w:t>
      </w:r>
      <w:r w:rsidR="001F334B">
        <w:rPr/>
        <w:t>turnover,</w:t>
      </w:r>
      <w:r w:rsidR="001F334B">
        <w:rPr/>
        <w:t xml:space="preserve"> we want committed people who are in the </w:t>
      </w:r>
      <w:r w:rsidR="262E18DF">
        <w:rPr/>
        <w:t>c</w:t>
      </w:r>
      <w:r w:rsidR="001F334B">
        <w:rPr/>
        <w:t xml:space="preserve">ommunity and everything else. </w:t>
      </w:r>
      <w:r w:rsidR="001F334B">
        <w:rPr/>
        <w:t>So</w:t>
      </w:r>
      <w:r w:rsidR="001F334B">
        <w:rPr/>
        <w:t xml:space="preserve"> I think </w:t>
      </w:r>
      <w:r w:rsidR="001F334B">
        <w:rPr/>
        <w:t>there's</w:t>
      </w:r>
      <w:r w:rsidR="001F334B">
        <w:rPr/>
        <w:t xml:space="preserve"> the challenge that way is you </w:t>
      </w:r>
      <w:r w:rsidR="001F334B">
        <w:rPr/>
        <w:t>have to</w:t>
      </w:r>
      <w:r w:rsidR="001F334B">
        <w:rPr/>
        <w:t xml:space="preserve"> be willing to invest more years </w:t>
      </w:r>
      <w:r w:rsidR="001F334B">
        <w:rPr/>
        <w:t>of</w:t>
      </w:r>
      <w:r w:rsidR="001F334B">
        <w:rPr/>
        <w:t xml:space="preserve"> your life.</w:t>
      </w:r>
      <w:r w:rsidR="079F970C">
        <w:rPr/>
        <w:t xml:space="preserve"> </w:t>
      </w:r>
      <w:r w:rsidR="001F334B">
        <w:rPr/>
        <w:t xml:space="preserve">The other </w:t>
      </w:r>
      <w:r w:rsidR="001F334B">
        <w:rPr/>
        <w:t>challenges</w:t>
      </w:r>
      <w:r w:rsidR="001F334B">
        <w:rPr/>
        <w:t xml:space="preserve"> of rural ministry </w:t>
      </w:r>
      <w:r w:rsidR="001F334B">
        <w:rPr/>
        <w:t>is</w:t>
      </w:r>
      <w:r w:rsidR="001F334B">
        <w:rPr/>
        <w:t xml:space="preserve"> that </w:t>
      </w:r>
      <w:r w:rsidR="001F334B">
        <w:rPr/>
        <w:t>depending</w:t>
      </w:r>
      <w:r w:rsidR="001F334B">
        <w:rPr/>
        <w:t xml:space="preserve"> where you are, you can be in a goldfish bowl.</w:t>
      </w:r>
      <w:r w:rsidR="3504F2CA">
        <w:rPr/>
        <w:t xml:space="preserve"> </w:t>
      </w:r>
      <w:r w:rsidR="001F334B">
        <w:rPr/>
        <w:t>People are watching you. People are looking at you and say, and I say, depend on where you are because for me, I don't mind that</w:t>
      </w:r>
      <w:r w:rsidR="22F960B1">
        <w:rPr/>
        <w:t xml:space="preserve"> </w:t>
      </w:r>
      <w:r w:rsidR="001F334B">
        <w:rPr/>
        <w:t>I don't mind if people are watching me because</w:t>
      </w:r>
      <w:r w:rsidR="05C1A995">
        <w:rPr/>
        <w:t xml:space="preserve"> </w:t>
      </w:r>
      <w:r w:rsidR="001F334B">
        <w:rPr/>
        <w:t xml:space="preserve">I'd quite happily </w:t>
      </w:r>
      <w:r w:rsidR="2A5EE723">
        <w:rPr/>
        <w:t>,</w:t>
      </w:r>
      <w:r w:rsidR="001F334B">
        <w:rPr/>
        <w:t>well again</w:t>
      </w:r>
      <w:r w:rsidR="19475981">
        <w:rPr/>
        <w:t>,</w:t>
      </w:r>
      <w:r w:rsidR="001F334B">
        <w:rPr/>
        <w:t xml:space="preserve"> </w:t>
      </w:r>
      <w:r w:rsidR="4997B0FE">
        <w:rPr/>
        <w:t>t</w:t>
      </w:r>
      <w:r w:rsidR="001F334B">
        <w:rPr/>
        <w:t>here's</w:t>
      </w:r>
      <w:r w:rsidR="001F334B">
        <w:rPr/>
        <w:t xml:space="preserve"> some places I've been told if I was to be a minister there, it probably wouldn't work out because people would look at it and say what you </w:t>
      </w:r>
      <w:r w:rsidR="001F334B">
        <w:rPr/>
        <w:t>doing</w:t>
      </w:r>
      <w:r w:rsidR="001F334B">
        <w:rPr/>
        <w:t xml:space="preserve">, you know? </w:t>
      </w:r>
      <w:r w:rsidR="001F334B">
        <w:rPr/>
        <w:t>So</w:t>
      </w:r>
      <w:r w:rsidR="001F334B">
        <w:rPr/>
        <w:t xml:space="preserve"> for me, I </w:t>
      </w:r>
      <w:r w:rsidR="001F334B">
        <w:rPr/>
        <w:t>wouldn't</w:t>
      </w:r>
      <w:r w:rsidR="001F334B">
        <w:rPr/>
        <w:t xml:space="preserve">. It </w:t>
      </w:r>
      <w:r w:rsidR="001F334B">
        <w:rPr/>
        <w:t>doesn't</w:t>
      </w:r>
      <w:r w:rsidR="001F334B">
        <w:rPr/>
        <w:t xml:space="preserve"> bother me to go down to the pub, sit outside, have a drink on a nice </w:t>
      </w:r>
      <w:r w:rsidR="001F334B">
        <w:rPr/>
        <w:t>summer's</w:t>
      </w:r>
      <w:r w:rsidR="001F334B">
        <w:rPr/>
        <w:t xml:space="preserve"> </w:t>
      </w:r>
      <w:r w:rsidR="001F334B">
        <w:rPr/>
        <w:t>night</w:t>
      </w:r>
      <w:r w:rsidR="001F334B">
        <w:rPr/>
        <w:t xml:space="preserve"> and walk home. That </w:t>
      </w:r>
      <w:r w:rsidR="001F334B">
        <w:rPr/>
        <w:t>doesn't</w:t>
      </w:r>
      <w:r w:rsidR="001F334B">
        <w:rPr/>
        <w:t xml:space="preserve"> bother me. Some places that would probably be frowned upon quite </w:t>
      </w:r>
      <w:r w:rsidR="001F334B">
        <w:rPr/>
        <w:t>quite</w:t>
      </w:r>
      <w:r w:rsidR="001F334B">
        <w:rPr/>
        <w:t xml:space="preserve"> a </w:t>
      </w:r>
      <w:r w:rsidR="001F334B">
        <w:rPr/>
        <w:t>bit</w:t>
      </w:r>
      <w:r w:rsidR="001F334B">
        <w:rPr/>
        <w:t xml:space="preserve"> so</w:t>
      </w:r>
      <w:r w:rsidR="7D561143">
        <w:rPr/>
        <w:t xml:space="preserve"> </w:t>
      </w:r>
      <w:r w:rsidR="001F334B">
        <w:rPr/>
        <w:t>I think in rural ministry terms, some people, they're just not cut out for that because they want to be able to close their doors</w:t>
      </w:r>
      <w:r w:rsidR="2F7CDD22">
        <w:rPr/>
        <w:t xml:space="preserve"> a</w:t>
      </w:r>
      <w:r w:rsidR="001F334B">
        <w:rPr/>
        <w:t>nd just</w:t>
      </w:r>
      <w:r w:rsidR="752B637A">
        <w:rPr/>
        <w:t xml:space="preserve"> ‘</w:t>
      </w:r>
      <w:r w:rsidR="001F334B">
        <w:rPr/>
        <w:t xml:space="preserve">No, no, I'm done now. I've. </w:t>
      </w:r>
      <w:r w:rsidR="001F334B">
        <w:rPr/>
        <w:t>I'm</w:t>
      </w:r>
      <w:r w:rsidR="001F334B">
        <w:rPr/>
        <w:t xml:space="preserve"> having </w:t>
      </w:r>
      <w:r w:rsidR="001F334B">
        <w:rPr/>
        <w:t>the</w:t>
      </w:r>
      <w:r w:rsidR="001F334B">
        <w:rPr/>
        <w:t xml:space="preserve"> night off. I </w:t>
      </w:r>
      <w:r w:rsidR="001F334B">
        <w:rPr/>
        <w:t>don't</w:t>
      </w:r>
      <w:r w:rsidR="001F334B">
        <w:rPr/>
        <w:t xml:space="preserve"> </w:t>
      </w:r>
      <w:r w:rsidR="038380A7">
        <w:rPr/>
        <w:t xml:space="preserve">want </w:t>
      </w:r>
      <w:r w:rsidR="001F334B">
        <w:rPr/>
        <w:t xml:space="preserve">anyone </w:t>
      </w:r>
      <w:r w:rsidR="001F334B">
        <w:rPr/>
        <w:t>bothering</w:t>
      </w:r>
      <w:r w:rsidR="001F334B">
        <w:rPr/>
        <w:t xml:space="preserve"> </w:t>
      </w:r>
      <w:r w:rsidR="001F334B">
        <w:rPr/>
        <w:t>me</w:t>
      </w:r>
      <w:r w:rsidR="58C9F062">
        <w:rPr/>
        <w:t>’</w:t>
      </w:r>
      <w:r w:rsidR="001F334B">
        <w:rPr/>
        <w:t>.</w:t>
      </w:r>
      <w:r w:rsidR="001F334B">
        <w:rPr/>
        <w:t xml:space="preserve"> You </w:t>
      </w:r>
      <w:r w:rsidR="001F334B">
        <w:rPr/>
        <w:t>don't</w:t>
      </w:r>
      <w:r w:rsidR="001F334B">
        <w:rPr/>
        <w:t xml:space="preserve"> get any of that in rural </w:t>
      </w:r>
      <w:r w:rsidR="001F334B">
        <w:rPr/>
        <w:t>ministry</w:t>
      </w:r>
      <w:r w:rsidR="001F334B">
        <w:rPr/>
        <w:t xml:space="preserve">. The phone goes at any time. The </w:t>
      </w:r>
      <w:r w:rsidR="001F334B">
        <w:rPr/>
        <w:t>door's</w:t>
      </w:r>
      <w:r w:rsidR="001F334B">
        <w:rPr/>
        <w:t xml:space="preserve"> </w:t>
      </w:r>
      <w:r w:rsidR="642ED5B7">
        <w:rPr/>
        <w:t>knocked</w:t>
      </w:r>
      <w:r w:rsidR="001F334B">
        <w:rPr/>
        <w:t xml:space="preserve"> at any </w:t>
      </w:r>
      <w:r w:rsidR="001F334B">
        <w:rPr/>
        <w:t xml:space="preserve">time. And if </w:t>
      </w:r>
      <w:r w:rsidR="001F334B">
        <w:rPr/>
        <w:t>you're</w:t>
      </w:r>
      <w:r w:rsidR="001F334B">
        <w:rPr/>
        <w:t xml:space="preserve"> not there for people, that one moment can have a huge </w:t>
      </w:r>
      <w:r w:rsidR="001F334B">
        <w:rPr/>
        <w:t>knock on</w:t>
      </w:r>
      <w:r w:rsidR="001F334B">
        <w:rPr/>
        <w:t xml:space="preserve"> effect because it will spread like wildfire. If </w:t>
      </w:r>
      <w:r w:rsidR="001F334B">
        <w:rPr/>
        <w:t>you've</w:t>
      </w:r>
      <w:r w:rsidR="001F334B">
        <w:rPr/>
        <w:t xml:space="preserve"> not lived up to someone's expectations of that, people will talk. </w:t>
      </w:r>
      <w:r w:rsidR="001F334B">
        <w:rPr/>
        <w:t>So</w:t>
      </w:r>
      <w:r w:rsidR="001F334B">
        <w:rPr/>
        <w:t xml:space="preserve"> I think there's challenges that way.</w:t>
      </w:r>
      <w:r>
        <w:br/>
      </w:r>
    </w:p>
    <w:p w:rsidR="00706AA5" w:rsidRDefault="001F334B" w14:paraId="4454C1F8" w14:textId="4332DC2E">
      <w:r w:rsidR="001F334B">
        <w:rPr/>
        <w:t xml:space="preserve">But I think I </w:t>
      </w:r>
      <w:r w:rsidR="001F334B">
        <w:rPr/>
        <w:t>don't</w:t>
      </w:r>
      <w:r w:rsidR="001F334B">
        <w:rPr/>
        <w:t xml:space="preserve"> know. I </w:t>
      </w:r>
      <w:r w:rsidR="001F334B">
        <w:rPr/>
        <w:t>don't</w:t>
      </w:r>
      <w:r w:rsidR="001F334B">
        <w:rPr/>
        <w:t>. I</w:t>
      </w:r>
      <w:r w:rsidR="2ABB7385">
        <w:rPr/>
        <w:t xml:space="preserve"> </w:t>
      </w:r>
      <w:r w:rsidR="001F334B">
        <w:rPr/>
        <w:t xml:space="preserve">think at the same time </w:t>
      </w:r>
      <w:r w:rsidR="001F334B">
        <w:rPr/>
        <w:t>it's</w:t>
      </w:r>
      <w:r w:rsidR="001F334B">
        <w:rPr/>
        <w:t xml:space="preserve"> really got to balance that with</w:t>
      </w:r>
      <w:r w:rsidR="09E1E301">
        <w:rPr/>
        <w:t xml:space="preserve"> ‘</w:t>
      </w:r>
      <w:r w:rsidR="001F334B">
        <w:rPr/>
        <w:t>It's the same sin</w:t>
      </w:r>
      <w:r w:rsidR="421C7094">
        <w:rPr/>
        <w:t>’</w:t>
      </w:r>
      <w:r w:rsidR="001F334B">
        <w:rPr/>
        <w:t xml:space="preserve"> whether </w:t>
      </w:r>
      <w:r w:rsidR="001F334B">
        <w:rPr/>
        <w:t>you're</w:t>
      </w:r>
      <w:r w:rsidR="001F334B">
        <w:rPr/>
        <w:t xml:space="preserve"> in the city or whether </w:t>
      </w:r>
      <w:r w:rsidR="001F334B">
        <w:rPr/>
        <w:t>you're</w:t>
      </w:r>
      <w:r w:rsidR="001F334B">
        <w:rPr/>
        <w:t xml:space="preserve"> in the countryside. </w:t>
      </w:r>
      <w:r w:rsidR="001F334B">
        <w:rPr/>
        <w:t>It's</w:t>
      </w:r>
      <w:r w:rsidR="001F334B">
        <w:rPr/>
        <w:t xml:space="preserve"> the same sin.</w:t>
      </w:r>
      <w:r w:rsidR="3196A837">
        <w:rPr/>
        <w:t xml:space="preserve"> </w:t>
      </w:r>
      <w:r w:rsidR="001F334B">
        <w:rPr/>
        <w:t xml:space="preserve">And </w:t>
      </w:r>
      <w:r w:rsidR="001F334B">
        <w:rPr/>
        <w:t>so</w:t>
      </w:r>
      <w:r w:rsidR="001F334B">
        <w:rPr/>
        <w:t xml:space="preserve"> none of that really changes, you know, the </w:t>
      </w:r>
      <w:r w:rsidR="001F334B">
        <w:rPr/>
        <w:t>preaching,</w:t>
      </w:r>
      <w:r w:rsidR="001F334B">
        <w:rPr/>
        <w:t xml:space="preserve"> the preaching </w:t>
      </w:r>
      <w:r w:rsidR="001F334B">
        <w:rPr/>
        <w:t>doesn't</w:t>
      </w:r>
      <w:r w:rsidR="001F334B">
        <w:rPr/>
        <w:t xml:space="preserve"> change from the city to the countryside, </w:t>
      </w:r>
      <w:r w:rsidR="587C68E9">
        <w:rPr/>
        <w:t>in</w:t>
      </w:r>
      <w:r w:rsidR="001F334B">
        <w:rPr/>
        <w:t xml:space="preserve"> that </w:t>
      </w:r>
      <w:r w:rsidR="001F334B">
        <w:rPr/>
        <w:t>you're</w:t>
      </w:r>
      <w:r w:rsidR="001F334B">
        <w:rPr/>
        <w:t xml:space="preserve"> dealing with sin. And </w:t>
      </w:r>
      <w:r w:rsidR="001F334B">
        <w:rPr/>
        <w:t>it's</w:t>
      </w:r>
      <w:r w:rsidR="001F334B">
        <w:rPr/>
        <w:t xml:space="preserve"> usually all the same characters that are there. So how you phrase it </w:t>
      </w:r>
      <w:r w:rsidR="4CC2C638">
        <w:rPr/>
        <w:t xml:space="preserve">is </w:t>
      </w:r>
      <w:r w:rsidR="001F334B">
        <w:rPr/>
        <w:t>different</w:t>
      </w:r>
      <w:r w:rsidR="1A3CF00B">
        <w:rPr/>
        <w:t>,</w:t>
      </w:r>
      <w:r w:rsidR="001F334B">
        <w:rPr/>
        <w:t xml:space="preserve"> but not what </w:t>
      </w:r>
      <w:r w:rsidR="001F334B">
        <w:rPr/>
        <w:t>you're</w:t>
      </w:r>
      <w:r w:rsidR="001F334B">
        <w:rPr/>
        <w:t xml:space="preserve"> dealing with</w:t>
      </w:r>
      <w:r w:rsidR="231D1C93">
        <w:rPr/>
        <w:t>.</w:t>
      </w:r>
      <w:r w:rsidR="001F334B">
        <w:rPr/>
        <w:t xml:space="preserve"> So. </w:t>
      </w:r>
      <w:r w:rsidR="001F334B">
        <w:rPr/>
        <w:t>So</w:t>
      </w:r>
      <w:r w:rsidR="001F334B">
        <w:rPr/>
        <w:t xml:space="preserve"> I </w:t>
      </w:r>
      <w:r w:rsidR="001F334B">
        <w:rPr/>
        <w:t>wouldn't</w:t>
      </w:r>
      <w:r w:rsidR="001F334B">
        <w:rPr/>
        <w:t xml:space="preserve"> necessarily say </w:t>
      </w:r>
      <w:r w:rsidR="001F334B">
        <w:rPr/>
        <w:t>it's</w:t>
      </w:r>
      <w:r w:rsidR="001F334B">
        <w:rPr/>
        <w:t xml:space="preserve"> more challenging. </w:t>
      </w:r>
      <w:r w:rsidR="5533163E">
        <w:rPr/>
        <w:t xml:space="preserve"> </w:t>
      </w:r>
      <w:r w:rsidR="001F334B">
        <w:rPr/>
        <w:t xml:space="preserve">But </w:t>
      </w:r>
      <w:r w:rsidR="001F334B">
        <w:rPr/>
        <w:t>it's</w:t>
      </w:r>
      <w:r w:rsidR="001F334B">
        <w:rPr/>
        <w:t xml:space="preserve"> </w:t>
      </w:r>
      <w:r w:rsidR="001F334B">
        <w:rPr/>
        <w:t>just different</w:t>
      </w:r>
      <w:r w:rsidR="001F334B">
        <w:rPr/>
        <w:t xml:space="preserve">, you just </w:t>
      </w:r>
      <w:r w:rsidR="001F334B">
        <w:rPr/>
        <w:t>adapt</w:t>
      </w:r>
      <w:r w:rsidR="001F334B">
        <w:rPr/>
        <w:t xml:space="preserve"> it I suppose.</w:t>
      </w:r>
      <w:r w:rsidR="4DEAE30D">
        <w:rPr/>
        <w:t xml:space="preserve"> </w:t>
      </w:r>
      <w:r w:rsidR="001F334B">
        <w:rPr/>
        <w:t xml:space="preserve">Yeah, I </w:t>
      </w:r>
      <w:r w:rsidR="001F334B">
        <w:rPr/>
        <w:t>don't</w:t>
      </w:r>
      <w:r w:rsidR="001F334B">
        <w:rPr/>
        <w:t xml:space="preserve"> know if that makes </w:t>
      </w:r>
      <w:r w:rsidR="001F334B">
        <w:rPr/>
        <w:t>sense,</w:t>
      </w:r>
      <w:r w:rsidR="001F334B">
        <w:rPr/>
        <w:t xml:space="preserve"> sorry.</w:t>
      </w:r>
    </w:p>
    <w:p w:rsidR="00706AA5" w:rsidRDefault="001F334B" w14:paraId="02A227E8" w14:textId="26717558">
      <w:r w:rsidRPr="5F533AD2" w:rsidR="001F334B">
        <w:rPr>
          <w:b w:val="1"/>
          <w:bCs w:val="1"/>
        </w:rPr>
        <w:t>[Interviewer]</w:t>
      </w:r>
      <w:r>
        <w:br/>
      </w:r>
      <w:r w:rsidR="001F334B">
        <w:rPr/>
        <w:t>19:16</w:t>
      </w:r>
      <w:r>
        <w:br/>
      </w:r>
      <w:r w:rsidR="001F334B">
        <w:rPr/>
        <w:t xml:space="preserve">Yes, </w:t>
      </w:r>
      <w:r w:rsidR="3D45B3B9">
        <w:rPr/>
        <w:t>you are</w:t>
      </w:r>
      <w:r w:rsidR="001F334B">
        <w:rPr/>
        <w:t>.</w:t>
      </w:r>
      <w:r w:rsidR="3362D1C6">
        <w:rPr/>
        <w:t xml:space="preserve"> </w:t>
      </w:r>
      <w:r w:rsidR="001F334B">
        <w:rPr/>
        <w:t>How have you seen rural ministry change?</w:t>
      </w:r>
    </w:p>
    <w:p w:rsidR="00706AA5" w:rsidRDefault="001F334B" w14:paraId="7AAD40FF" w14:textId="0F813F20">
      <w:r w:rsidRPr="5F533AD2" w:rsidR="001F334B">
        <w:rPr>
          <w:b w:val="1"/>
          <w:bCs w:val="1"/>
        </w:rPr>
        <w:t>[Participant]</w:t>
      </w:r>
      <w:r>
        <w:br/>
      </w:r>
      <w:r w:rsidR="001F334B">
        <w:rPr/>
        <w:t>19:25</w:t>
      </w:r>
      <w:r>
        <w:br/>
      </w:r>
      <w:r w:rsidR="001F334B">
        <w:rPr/>
        <w:t>Yeah.</w:t>
      </w:r>
      <w:r w:rsidR="001B1F37">
        <w:rPr/>
        <w:t xml:space="preserve"> </w:t>
      </w:r>
      <w:r w:rsidR="001F334B">
        <w:rPr/>
        <w:t>Yeah</w:t>
      </w:r>
      <w:r w:rsidR="001F334B">
        <w:rPr/>
        <w:t xml:space="preserve">, </w:t>
      </w:r>
      <w:r w:rsidR="38AB0062">
        <w:rPr/>
        <w:t xml:space="preserve">how have I </w:t>
      </w:r>
      <w:r w:rsidR="001F334B">
        <w:rPr/>
        <w:t xml:space="preserve">seen rural ministry </w:t>
      </w:r>
      <w:r w:rsidR="001F334B">
        <w:rPr/>
        <w:t>change</w:t>
      </w:r>
      <w:r w:rsidR="57CFBA91">
        <w:rPr/>
        <w:t>?</w:t>
      </w:r>
      <w:r w:rsidR="001F334B">
        <w:rPr/>
        <w:t xml:space="preserve"> </w:t>
      </w:r>
      <w:r w:rsidR="244F5A75">
        <w:rPr/>
        <w:t xml:space="preserve">I </w:t>
      </w:r>
      <w:r w:rsidR="001F334B">
        <w:rPr/>
        <w:t>kinda</w:t>
      </w:r>
      <w:r w:rsidR="001F334B">
        <w:rPr/>
        <w:t xml:space="preserve"> alluded to </w:t>
      </w:r>
      <w:r w:rsidR="75CAAED9">
        <w:rPr/>
        <w:t xml:space="preserve">it </w:t>
      </w:r>
      <w:r w:rsidR="001F334B">
        <w:rPr/>
        <w:t xml:space="preserve">earlier. The job </w:t>
      </w:r>
      <w:r w:rsidR="001F334B">
        <w:rPr/>
        <w:t>spec's</w:t>
      </w:r>
      <w:r w:rsidR="001F334B">
        <w:rPr/>
        <w:t xml:space="preserve"> </w:t>
      </w:r>
      <w:r w:rsidR="4F03CFCB">
        <w:rPr/>
        <w:t xml:space="preserve">changed. </w:t>
      </w:r>
      <w:r w:rsidR="001F334B">
        <w:rPr/>
        <w:t xml:space="preserve">Partly part, </w:t>
      </w:r>
      <w:r w:rsidR="001F334B">
        <w:rPr/>
        <w:t>I think part of the problem</w:t>
      </w:r>
      <w:r w:rsidR="001F334B">
        <w:rPr/>
        <w:t xml:space="preserve"> is rural ministry </w:t>
      </w:r>
      <w:r w:rsidR="001F334B">
        <w:rPr/>
        <w:t xml:space="preserve">is going </w:t>
      </w:r>
      <w:r w:rsidR="001F334B">
        <w:rPr/>
        <w:t>to</w:t>
      </w:r>
      <w:r w:rsidR="5870DAA4">
        <w:rPr/>
        <w:t>,</w:t>
      </w:r>
      <w:r w:rsidR="001F334B">
        <w:rPr/>
        <w:t xml:space="preserve"> </w:t>
      </w:r>
      <w:r w:rsidR="001F334B">
        <w:rPr/>
        <w:t>it's</w:t>
      </w:r>
      <w:r w:rsidR="001F334B">
        <w:rPr/>
        <w:t xml:space="preserve"> going to change even more because rural places are going to change.</w:t>
      </w:r>
      <w:r w:rsidR="001B1F37">
        <w:rPr/>
        <w:t xml:space="preserve"> </w:t>
      </w:r>
      <w:r w:rsidR="001F334B">
        <w:rPr/>
        <w:t xml:space="preserve">So, you know, </w:t>
      </w:r>
      <w:r w:rsidR="001F334B">
        <w:rPr/>
        <w:t>bigger influxes</w:t>
      </w:r>
      <w:r w:rsidR="001F334B">
        <w:rPr/>
        <w:t xml:space="preserve"> of people coming from further </w:t>
      </w:r>
      <w:r w:rsidR="22B52622">
        <w:rPr/>
        <w:t>s</w:t>
      </w:r>
      <w:r w:rsidR="001F334B">
        <w:rPr/>
        <w:t>outh to the north of Scotland</w:t>
      </w:r>
      <w:r w:rsidR="287A9D32">
        <w:rPr/>
        <w:t xml:space="preserve">. </w:t>
      </w:r>
      <w:r w:rsidR="001F334B">
        <w:rPr/>
        <w:t xml:space="preserve"> </w:t>
      </w:r>
      <w:r w:rsidR="1ABD5502">
        <w:rPr/>
        <w:t>T</w:t>
      </w:r>
      <w:r w:rsidR="001F334B">
        <w:rPr/>
        <w:t xml:space="preserve">hat </w:t>
      </w:r>
      <w:r w:rsidR="001F334B">
        <w:rPr/>
        <w:t>is</w:t>
      </w:r>
      <w:r w:rsidR="001F334B">
        <w:rPr/>
        <w:t xml:space="preserve"> going to change</w:t>
      </w:r>
      <w:r w:rsidR="001B1F37">
        <w:rPr/>
        <w:t xml:space="preserve"> </w:t>
      </w:r>
      <w:r w:rsidR="001B1F37">
        <w:rPr/>
        <w:t>r</w:t>
      </w:r>
      <w:r w:rsidR="001F334B">
        <w:rPr/>
        <w:t>ural</w:t>
      </w:r>
      <w:r w:rsidR="001F334B">
        <w:rPr/>
        <w:t xml:space="preserve"> ministry because</w:t>
      </w:r>
      <w:r w:rsidR="001B1F37">
        <w:rPr/>
        <w:t xml:space="preserve"> </w:t>
      </w:r>
      <w:r w:rsidR="56CD0AE5">
        <w:rPr/>
        <w:t>it's</w:t>
      </w:r>
      <w:r w:rsidR="001F334B">
        <w:rPr/>
        <w:t xml:space="preserve"> </w:t>
      </w:r>
      <w:r w:rsidR="001F334B">
        <w:rPr/>
        <w:t>different demographic completely</w:t>
      </w:r>
      <w:r w:rsidR="001F334B">
        <w:rPr/>
        <w:t>.</w:t>
      </w:r>
      <w:r w:rsidR="001B1F37">
        <w:rPr/>
        <w:t xml:space="preserve"> </w:t>
      </w:r>
      <w:r w:rsidR="001F334B">
        <w:rPr/>
        <w:t>Different</w:t>
      </w:r>
      <w:r w:rsidR="001F334B">
        <w:rPr/>
        <w:t xml:space="preserve"> church backgrounds and</w:t>
      </w:r>
      <w:r w:rsidR="7719AD82">
        <w:rPr/>
        <w:t xml:space="preserve"> w</w:t>
      </w:r>
      <w:r w:rsidR="001F334B">
        <w:rPr/>
        <w:t xml:space="preserve">ith the move of people </w:t>
      </w:r>
      <w:r w:rsidR="2A2A33DF">
        <w:rPr/>
        <w:t>north</w:t>
      </w:r>
      <w:r w:rsidR="001F334B">
        <w:rPr/>
        <w:t xml:space="preserve"> </w:t>
      </w:r>
      <w:r w:rsidR="001F334B">
        <w:rPr/>
        <w:t>we're</w:t>
      </w:r>
      <w:r w:rsidR="001F334B">
        <w:rPr/>
        <w:t xml:space="preserve"> often seeing a higher age group coming up.</w:t>
      </w:r>
      <w:r w:rsidR="060E7744">
        <w:rPr/>
        <w:t xml:space="preserve"> </w:t>
      </w:r>
      <w:r w:rsidR="001F334B">
        <w:rPr/>
        <w:t xml:space="preserve">And I think that will mean big changes for how ministry is done in a rural context, because I think at the moment the rural ministry model that's kind of operating </w:t>
      </w:r>
      <w:r w:rsidR="001F334B">
        <w:rPr/>
        <w:t>is</w:t>
      </w:r>
      <w:r w:rsidR="001F334B">
        <w:rPr/>
        <w:t xml:space="preserve"> based on the fact that we've got a lot of people who've always come to church, but slowly that number is going to diminish. And if </w:t>
      </w:r>
      <w:r w:rsidR="001F334B">
        <w:rPr/>
        <w:t>it's</w:t>
      </w:r>
      <w:r w:rsidR="001F334B">
        <w:rPr/>
        <w:t xml:space="preserve"> not been replenished with meeting new people and bringing </w:t>
      </w:r>
      <w:r w:rsidR="001F334B">
        <w:rPr/>
        <w:t xml:space="preserve">them to church and to know </w:t>
      </w:r>
      <w:r w:rsidR="001F334B">
        <w:rPr/>
        <w:t>Christ</w:t>
      </w:r>
      <w:r w:rsidR="52E652C2">
        <w:rPr/>
        <w:t xml:space="preserve"> </w:t>
      </w:r>
      <w:r w:rsidR="001F334B">
        <w:rPr/>
        <w:t>I</w:t>
      </w:r>
      <w:r w:rsidR="001F334B">
        <w:rPr/>
        <w:t xml:space="preserve"> think some churches, if they </w:t>
      </w:r>
      <w:r w:rsidR="001F334B">
        <w:rPr/>
        <w:t>don't</w:t>
      </w:r>
      <w:r w:rsidR="001F334B">
        <w:rPr/>
        <w:t xml:space="preserve"> do that, </w:t>
      </w:r>
      <w:r w:rsidR="001F334B">
        <w:rPr/>
        <w:t>they'll</w:t>
      </w:r>
      <w:r w:rsidR="001F334B">
        <w:rPr/>
        <w:t xml:space="preserve"> </w:t>
      </w:r>
      <w:r w:rsidR="001F334B">
        <w:rPr/>
        <w:t>they'll</w:t>
      </w:r>
      <w:r w:rsidR="001F334B">
        <w:rPr/>
        <w:t xml:space="preserve"> eventually dwindle enough to close. </w:t>
      </w:r>
      <w:r w:rsidR="001F334B">
        <w:rPr/>
        <w:t>So</w:t>
      </w:r>
      <w:r w:rsidR="569F9343">
        <w:rPr/>
        <w:t xml:space="preserve"> </w:t>
      </w:r>
      <w:r w:rsidR="001F334B">
        <w:rPr/>
        <w:t xml:space="preserve">I think </w:t>
      </w:r>
      <w:r w:rsidR="001F334B">
        <w:rPr/>
        <w:t>it'll</w:t>
      </w:r>
      <w:r w:rsidR="001F334B">
        <w:rPr/>
        <w:t xml:space="preserve"> be </w:t>
      </w:r>
      <w:r w:rsidR="001F334B">
        <w:rPr/>
        <w:t>very challenging</w:t>
      </w:r>
      <w:r w:rsidR="001F334B">
        <w:rPr/>
        <w:t xml:space="preserve"> to try and figure out how do you now reach </w:t>
      </w:r>
      <w:r w:rsidR="513433A0">
        <w:rPr/>
        <w:t>‘</w:t>
      </w:r>
      <w:r w:rsidR="001F334B">
        <w:rPr/>
        <w:t xml:space="preserve">so and so </w:t>
      </w:r>
      <w:r w:rsidR="001F334B">
        <w:rPr/>
        <w:t>has</w:t>
      </w:r>
      <w:r w:rsidR="001F334B">
        <w:rPr/>
        <w:t xml:space="preserve"> moved into the area, went to the church when </w:t>
      </w:r>
      <w:r w:rsidR="001F334B">
        <w:rPr/>
        <w:t>they're</w:t>
      </w:r>
      <w:r w:rsidR="001F334B">
        <w:rPr/>
        <w:t xml:space="preserve"> a kid, but never been back and is not interested</w:t>
      </w:r>
      <w:r w:rsidR="02C54A77">
        <w:rPr/>
        <w:t>’</w:t>
      </w:r>
      <w:r w:rsidR="001F334B">
        <w:rPr/>
        <w:t>.</w:t>
      </w:r>
      <w:r w:rsidR="5F084A23">
        <w:rPr/>
        <w:t xml:space="preserve"> </w:t>
      </w:r>
      <w:r w:rsidR="001F334B">
        <w:rPr/>
        <w:t>That's</w:t>
      </w:r>
      <w:r w:rsidR="001F334B">
        <w:rPr/>
        <w:t xml:space="preserve"> </w:t>
      </w:r>
      <w:r w:rsidR="001F334B">
        <w:rPr/>
        <w:t xml:space="preserve">going to be </w:t>
      </w:r>
      <w:r w:rsidR="001F334B">
        <w:rPr/>
        <w:t>a very different</w:t>
      </w:r>
      <w:r w:rsidR="001F334B">
        <w:rPr/>
        <w:t xml:space="preserve"> </w:t>
      </w:r>
      <w:r w:rsidR="001F334B">
        <w:rPr/>
        <w:t xml:space="preserve">approach </w:t>
      </w:r>
      <w:r w:rsidR="001F334B">
        <w:rPr/>
        <w:t>to</w:t>
      </w:r>
      <w:r w:rsidR="001F334B">
        <w:rPr/>
        <w:t xml:space="preserve"> </w:t>
      </w:r>
      <w:r w:rsidR="001F334B">
        <w:rPr/>
        <w:t>at</w:t>
      </w:r>
      <w:r w:rsidR="001F334B">
        <w:rPr/>
        <w:t xml:space="preserve"> the moment</w:t>
      </w:r>
      <w:r w:rsidR="001F334B">
        <w:rPr/>
        <w:t xml:space="preserve">. There'll be people who maybe went to church all their days and their family still go there and actually all they really needed was a bit of a pastoral conversation and </w:t>
      </w:r>
      <w:r w:rsidR="001F334B">
        <w:rPr/>
        <w:t>and</w:t>
      </w:r>
      <w:r w:rsidR="001F334B">
        <w:rPr/>
        <w:t xml:space="preserve"> they've, they've deepened down wanting to come back, but they're just maybe need to get over that fear of or can I go back? </w:t>
      </w:r>
      <w:r w:rsidR="001F334B">
        <w:rPr/>
        <w:t>So</w:t>
      </w:r>
      <w:r w:rsidR="001F334B">
        <w:rPr/>
        <w:t xml:space="preserve"> I think there's different approaches on the horizon, different challenges.</w:t>
      </w:r>
      <w:r w:rsidR="4AFE91F7">
        <w:rPr/>
        <w:t xml:space="preserve"> </w:t>
      </w:r>
      <w:r w:rsidR="001F334B">
        <w:rPr/>
        <w:t xml:space="preserve">Yeah, </w:t>
      </w:r>
      <w:r w:rsidR="001F334B">
        <w:rPr/>
        <w:t>I'm</w:t>
      </w:r>
      <w:r w:rsidR="001F334B">
        <w:rPr/>
        <w:t xml:space="preserve"> not sure how </w:t>
      </w:r>
      <w:r w:rsidR="001F334B">
        <w:rPr/>
        <w:t>that's</w:t>
      </w:r>
      <w:r w:rsidR="001F334B">
        <w:rPr/>
        <w:t xml:space="preserve"> going to</w:t>
      </w:r>
      <w:r w:rsidR="001F334B">
        <w:rPr/>
        <w:t>.</w:t>
      </w:r>
      <w:r w:rsidR="001F334B">
        <w:rPr/>
        <w:t xml:space="preserve"> </w:t>
      </w:r>
      <w:r w:rsidR="001F334B">
        <w:rPr/>
        <w:t>I'm</w:t>
      </w:r>
      <w:r w:rsidR="001F334B">
        <w:rPr/>
        <w:t xml:space="preserve"> not sure how </w:t>
      </w:r>
      <w:r w:rsidR="001F334B">
        <w:rPr/>
        <w:t>that's</w:t>
      </w:r>
      <w:r w:rsidR="001F334B">
        <w:rPr/>
        <w:t xml:space="preserve"> going to work for, for up here still to be seen.</w:t>
      </w:r>
    </w:p>
    <w:p w:rsidR="00706AA5" w:rsidRDefault="001F334B" w14:paraId="63A36C59" w14:textId="77777777">
      <w:r>
        <w:rPr>
          <w:b/>
        </w:rPr>
        <w:t>[Interviewer]</w:t>
      </w:r>
      <w:r>
        <w:rPr>
          <w:b/>
        </w:rPr>
        <w:br/>
      </w:r>
      <w:r>
        <w:t>21:30</w:t>
      </w:r>
      <w:r>
        <w:br/>
      </w:r>
      <w:r>
        <w:t>What advice would you give to someone considering or yeah new to serving and rural ministry?</w:t>
      </w:r>
    </w:p>
    <w:p w:rsidR="00706AA5" w:rsidRDefault="001F334B" w14:paraId="72CD1E83" w14:textId="741E663F">
      <w:r w:rsidRPr="5F533AD2" w:rsidR="001F334B">
        <w:rPr>
          <w:b w:val="1"/>
          <w:bCs w:val="1"/>
        </w:rPr>
        <w:t>[Participant]</w:t>
      </w:r>
      <w:r>
        <w:br/>
      </w:r>
      <w:r w:rsidR="001F334B">
        <w:rPr/>
        <w:t>21:41</w:t>
      </w:r>
      <w:r>
        <w:br/>
      </w:r>
      <w:r w:rsidR="001F334B">
        <w:rPr/>
        <w:t>There's so many ways you can answer that question.</w:t>
      </w:r>
      <w:r w:rsidR="00B015C4">
        <w:rPr/>
        <w:t xml:space="preserve"> </w:t>
      </w:r>
      <w:r w:rsidR="001F334B">
        <w:rPr/>
        <w:t xml:space="preserve">You can be, like, </w:t>
      </w:r>
      <w:r w:rsidR="001F334B">
        <w:rPr/>
        <w:t>really spiritual</w:t>
      </w:r>
      <w:r w:rsidR="001F334B">
        <w:rPr/>
        <w:t xml:space="preserve"> and focus on what they need to do</w:t>
      </w:r>
      <w:r w:rsidR="00B015C4">
        <w:rPr/>
        <w:t xml:space="preserve"> b</w:t>
      </w:r>
      <w:r w:rsidR="001F334B">
        <w:rPr/>
        <w:t xml:space="preserve">ut </w:t>
      </w:r>
      <w:r w:rsidR="001F334B">
        <w:rPr/>
        <w:t>I'll</w:t>
      </w:r>
      <w:r w:rsidR="001F334B">
        <w:rPr/>
        <w:t xml:space="preserve"> </w:t>
      </w:r>
      <w:r w:rsidR="001F334B">
        <w:rPr/>
        <w:t>go out the box a wee bit</w:t>
      </w:r>
      <w:r w:rsidR="67606A9A">
        <w:rPr/>
        <w:t>:</w:t>
      </w:r>
      <w:r w:rsidR="001F334B">
        <w:rPr/>
        <w:t xml:space="preserve"> </w:t>
      </w:r>
      <w:r w:rsidR="001F334B">
        <w:rPr/>
        <w:t xml:space="preserve">make Sunday </w:t>
      </w:r>
      <w:r w:rsidR="001F334B">
        <w:rPr/>
        <w:t>absolutely brilliant</w:t>
      </w:r>
      <w:r w:rsidR="3055AB8D">
        <w:rPr/>
        <w:t>,</w:t>
      </w:r>
      <w:r w:rsidR="001F334B">
        <w:rPr/>
        <w:t xml:space="preserve"> </w:t>
      </w:r>
      <w:r w:rsidR="001F334B">
        <w:rPr/>
        <w:t>like</w:t>
      </w:r>
      <w:r w:rsidR="001F334B">
        <w:rPr/>
        <w:t xml:space="preserve"> make Sunday so good that people just </w:t>
      </w:r>
      <w:r w:rsidR="001F334B">
        <w:rPr/>
        <w:t>can't</w:t>
      </w:r>
      <w:r w:rsidR="001F334B">
        <w:rPr/>
        <w:t xml:space="preserve"> wait to come back and then have a midweek meeting and then leave the rest of the week empty.</w:t>
      </w:r>
      <w:r w:rsidR="0044410B">
        <w:rPr/>
        <w:t xml:space="preserve"> </w:t>
      </w:r>
      <w:r w:rsidR="001F334B">
        <w:rPr/>
        <w:t xml:space="preserve">And just let people be able to then feel confident </w:t>
      </w:r>
      <w:r w:rsidR="001F334B">
        <w:rPr/>
        <w:t>to invite</w:t>
      </w:r>
      <w:r w:rsidR="001F334B">
        <w:rPr/>
        <w:t xml:space="preserve"> people to church and then have the week to be able to nurture that friendship and answer questions and everything else. That </w:t>
      </w:r>
      <w:r w:rsidR="001F334B">
        <w:rPr/>
        <w:t>would be</w:t>
      </w:r>
      <w:r w:rsidR="001F334B">
        <w:rPr/>
        <w:t xml:space="preserve"> my advice.</w:t>
      </w:r>
      <w:r w:rsidR="0B32522A">
        <w:rPr/>
        <w:t xml:space="preserve"> </w:t>
      </w:r>
      <w:r w:rsidR="001F334B">
        <w:rPr/>
        <w:t>I think churches are filling up their di</w:t>
      </w:r>
      <w:r w:rsidR="2582E81D">
        <w:rPr/>
        <w:t>aries</w:t>
      </w:r>
      <w:r w:rsidR="001F334B">
        <w:rPr/>
        <w:t xml:space="preserve"> and then people have just not got time to spend with </w:t>
      </w:r>
      <w:r w:rsidR="001F334B">
        <w:rPr/>
        <w:t>non Christians</w:t>
      </w:r>
      <w:r w:rsidR="001F334B">
        <w:rPr/>
        <w:t xml:space="preserve">. </w:t>
      </w:r>
      <w:r w:rsidR="001F334B">
        <w:rPr/>
        <w:t>So</w:t>
      </w:r>
      <w:r w:rsidR="001F334B">
        <w:rPr/>
        <w:t xml:space="preserve"> but I think </w:t>
      </w:r>
      <w:r w:rsidR="001F334B">
        <w:rPr/>
        <w:t>yeah</w:t>
      </w:r>
      <w:r w:rsidR="001F334B">
        <w:rPr/>
        <w:t xml:space="preserve">, if you make that sermon especially sermon and </w:t>
      </w:r>
      <w:r w:rsidR="001F334B">
        <w:rPr/>
        <w:t>the worship</w:t>
      </w:r>
      <w:r w:rsidR="39582555">
        <w:rPr/>
        <w:t xml:space="preserve"> j</w:t>
      </w:r>
      <w:r w:rsidR="001F334B">
        <w:rPr/>
        <w:t>ust</w:t>
      </w:r>
      <w:r w:rsidR="001F334B">
        <w:rPr/>
        <w:t xml:space="preserve"> </w:t>
      </w:r>
      <w:r w:rsidR="001F334B">
        <w:rPr/>
        <w:t>really good</w:t>
      </w:r>
      <w:r w:rsidR="001F334B">
        <w:rPr/>
        <w:t xml:space="preserve"> </w:t>
      </w:r>
      <w:r w:rsidR="287F84A8">
        <w:rPr/>
        <w:t xml:space="preserve">so </w:t>
      </w:r>
      <w:r w:rsidR="001F334B">
        <w:rPr/>
        <w:t>that people go</w:t>
      </w:r>
      <w:r w:rsidR="7B46A64A">
        <w:rPr/>
        <w:t xml:space="preserve"> ‘</w:t>
      </w:r>
      <w:r w:rsidR="001F334B">
        <w:rPr/>
        <w:t>That really was speaking to me</w:t>
      </w:r>
      <w:r w:rsidR="4690AD35">
        <w:rPr/>
        <w:t>’</w:t>
      </w:r>
      <w:r w:rsidR="001F334B">
        <w:rPr/>
        <w:t xml:space="preserve"> or </w:t>
      </w:r>
      <w:r w:rsidR="32EFD4DD">
        <w:rPr/>
        <w:t>‘</w:t>
      </w:r>
      <w:r w:rsidR="001F334B">
        <w:rPr/>
        <w:t xml:space="preserve">really </w:t>
      </w:r>
      <w:r w:rsidR="001F334B">
        <w:rPr/>
        <w:t>enjoy</w:t>
      </w:r>
      <w:r w:rsidR="001F334B">
        <w:rPr/>
        <w:t xml:space="preserve"> that. I really want to hear more about that</w:t>
      </w:r>
      <w:r w:rsidR="743FF465">
        <w:rPr/>
        <w:t>’</w:t>
      </w:r>
      <w:r w:rsidR="001F334B">
        <w:rPr/>
        <w:t xml:space="preserve"> then I think</w:t>
      </w:r>
      <w:r w:rsidR="00F644CC">
        <w:rPr/>
        <w:t xml:space="preserve"> </w:t>
      </w:r>
      <w:r w:rsidR="001F334B">
        <w:rPr/>
        <w:t xml:space="preserve">75% of the work is done. The rest of </w:t>
      </w:r>
      <w:r w:rsidR="001F334B">
        <w:rPr/>
        <w:t>it's</w:t>
      </w:r>
      <w:r w:rsidR="001F334B">
        <w:rPr/>
        <w:t xml:space="preserve"> just having a </w:t>
      </w:r>
      <w:r w:rsidR="001F334B">
        <w:rPr/>
        <w:t>really welcoming</w:t>
      </w:r>
      <w:r w:rsidR="001F334B">
        <w:rPr/>
        <w:t xml:space="preserve"> church </w:t>
      </w:r>
      <w:r w:rsidR="00F644CC">
        <w:rPr/>
        <w:t>a</w:t>
      </w:r>
      <w:r w:rsidR="001F334B">
        <w:rPr/>
        <w:t>nd the people.</w:t>
      </w:r>
    </w:p>
    <w:p w:rsidR="00706AA5" w:rsidRDefault="001F334B" w14:paraId="65992357" w14:textId="43E0CF4A">
      <w:r w:rsidR="001F334B">
        <w:rPr/>
        <w:t xml:space="preserve">So spiritually, you know, we </w:t>
      </w:r>
      <w:r w:rsidR="001F334B">
        <w:rPr/>
        <w:t>can't</w:t>
      </w:r>
      <w:r w:rsidR="001F334B">
        <w:rPr/>
        <w:t xml:space="preserve"> do what only God can do.</w:t>
      </w:r>
      <w:r w:rsidR="00294EBE">
        <w:rPr/>
        <w:t xml:space="preserve"> </w:t>
      </w:r>
      <w:r w:rsidR="001F334B">
        <w:rPr/>
        <w:t xml:space="preserve">But what we can do is take away all the stuff that would stop them from ever getting to that point. </w:t>
      </w:r>
      <w:r w:rsidR="001F334B">
        <w:rPr/>
        <w:t>So</w:t>
      </w:r>
      <w:r w:rsidR="001F334B">
        <w:rPr/>
        <w:t xml:space="preserve"> </w:t>
      </w:r>
      <w:r w:rsidR="001F334B">
        <w:rPr/>
        <w:t>let's</w:t>
      </w:r>
      <w:r w:rsidR="001F334B">
        <w:rPr/>
        <w:t xml:space="preserve"> compare it to you</w:t>
      </w:r>
      <w:r w:rsidR="3769BD95">
        <w:rPr/>
        <w:t xml:space="preserve"> </w:t>
      </w:r>
      <w:r w:rsidR="3769BD95">
        <w:rPr/>
        <w:t>g</w:t>
      </w:r>
      <w:r w:rsidR="001F334B">
        <w:rPr/>
        <w:t>o</w:t>
      </w:r>
      <w:r w:rsidR="001F334B">
        <w:rPr/>
        <w:t xml:space="preserve"> into a service. The worship is very dull. </w:t>
      </w:r>
      <w:r w:rsidR="001F334B">
        <w:rPr/>
        <w:t>It's</w:t>
      </w:r>
      <w:r w:rsidR="001F334B">
        <w:rPr/>
        <w:t xml:space="preserve"> very dull and somebody sounds like a slipping carburetor belt on a car. You know, the presenters </w:t>
      </w:r>
      <w:r w:rsidR="001F334B">
        <w:rPr/>
        <w:t>trying</w:t>
      </w:r>
      <w:r w:rsidR="001F334B">
        <w:rPr/>
        <w:t xml:space="preserve"> to g</w:t>
      </w:r>
      <w:r w:rsidR="6AF7A596">
        <w:rPr/>
        <w:t xml:space="preserve">ive it </w:t>
      </w:r>
      <w:r w:rsidR="6AF7A596">
        <w:rPr/>
        <w:t>laldy</w:t>
      </w:r>
      <w:r w:rsidR="001F334B">
        <w:rPr/>
        <w:t>. And then the Minister waxes lyrical for 10 minutes</w:t>
      </w:r>
      <w:r w:rsidR="236C46A3">
        <w:rPr/>
        <w:t xml:space="preserve"> t</w:t>
      </w:r>
      <w:r w:rsidR="001F334B">
        <w:rPr/>
        <w:t>his Greek word.</w:t>
      </w:r>
      <w:r w:rsidR="3856A1A2">
        <w:rPr/>
        <w:t xml:space="preserve"> </w:t>
      </w:r>
      <w:r w:rsidR="001F334B">
        <w:rPr/>
        <w:t xml:space="preserve">That </w:t>
      </w:r>
      <w:r w:rsidR="001F334B">
        <w:rPr/>
        <w:t>shouldn't</w:t>
      </w:r>
      <w:r w:rsidR="001F334B">
        <w:rPr/>
        <w:t xml:space="preserve"> be ch</w:t>
      </w:r>
      <w:r w:rsidR="1BBC15B0">
        <w:rPr/>
        <w:t>urch</w:t>
      </w:r>
      <w:r w:rsidR="001F334B">
        <w:rPr/>
        <w:t xml:space="preserve">, you know? </w:t>
      </w:r>
      <w:r w:rsidR="001F334B">
        <w:rPr/>
        <w:t>So</w:t>
      </w:r>
      <w:r w:rsidR="001F334B">
        <w:rPr/>
        <w:t xml:space="preserve"> when I say make it as good as you can</w:t>
      </w:r>
      <w:r w:rsidR="4EAE4A25">
        <w:rPr/>
        <w:t>,</w:t>
      </w:r>
      <w:r w:rsidR="001F334B">
        <w:rPr/>
        <w:t xml:space="preserve"> make it applicable, make it accessible, make it something that people go </w:t>
      </w:r>
      <w:r w:rsidR="6D2E1BC9">
        <w:rPr/>
        <w:t>‘</w:t>
      </w:r>
      <w:r w:rsidR="001F334B">
        <w:rPr/>
        <w:t>oh, do you know what</w:t>
      </w:r>
      <w:r w:rsidR="0FFAEC6E">
        <w:rPr/>
        <w:t>,</w:t>
      </w:r>
      <w:r w:rsidR="001F334B">
        <w:rPr/>
        <w:t xml:space="preserve"> that is</w:t>
      </w:r>
      <w:r w:rsidR="7B3475E1">
        <w:rPr/>
        <w:t xml:space="preserve"> e</w:t>
      </w:r>
      <w:r w:rsidR="001F334B">
        <w:rPr/>
        <w:t xml:space="preserve">xactly what </w:t>
      </w:r>
      <w:r w:rsidR="001F334B">
        <w:rPr/>
        <w:t>I've</w:t>
      </w:r>
      <w:r w:rsidR="001F334B">
        <w:rPr/>
        <w:t xml:space="preserve"> been going through this week. That person understands what </w:t>
      </w:r>
      <w:r w:rsidR="001F334B">
        <w:rPr/>
        <w:t>I'm</w:t>
      </w:r>
      <w:r w:rsidR="001F334B">
        <w:rPr/>
        <w:t xml:space="preserve"> going through</w:t>
      </w:r>
      <w:r w:rsidR="019817B6">
        <w:rPr/>
        <w:t>’</w:t>
      </w:r>
      <w:r w:rsidR="001F334B">
        <w:rPr/>
        <w:t>.</w:t>
      </w:r>
      <w:r w:rsidR="001F334B">
        <w:rPr/>
        <w:t xml:space="preserve"> Show them the </w:t>
      </w:r>
      <w:r w:rsidR="0BE0C264">
        <w:rPr/>
        <w:t>W</w:t>
      </w:r>
      <w:r w:rsidR="001F334B">
        <w:rPr/>
        <w:t xml:space="preserve">ord of God for all its freshness and vitality. </w:t>
      </w:r>
      <w:r w:rsidR="001F334B">
        <w:rPr/>
        <w:t>But</w:t>
      </w:r>
      <w:r w:rsidR="001F334B">
        <w:rPr/>
        <w:t xml:space="preserve"> absolutely do not compromise it.</w:t>
      </w:r>
      <w:r w:rsidR="751C4A81">
        <w:rPr/>
        <w:t xml:space="preserve"> </w:t>
      </w:r>
      <w:r w:rsidR="001F334B">
        <w:rPr/>
        <w:t xml:space="preserve">And </w:t>
      </w:r>
      <w:r w:rsidR="001F334B">
        <w:rPr/>
        <w:t>so</w:t>
      </w:r>
      <w:r w:rsidR="001F334B">
        <w:rPr/>
        <w:t xml:space="preserve"> </w:t>
      </w:r>
      <w:r w:rsidR="001F334B">
        <w:rPr/>
        <w:t>there's</w:t>
      </w:r>
      <w:r w:rsidR="001F334B">
        <w:rPr/>
        <w:t xml:space="preserve"> </w:t>
      </w:r>
      <w:r w:rsidR="001F334B">
        <w:rPr/>
        <w:t>there's</w:t>
      </w:r>
      <w:r w:rsidR="001F334B">
        <w:rPr/>
        <w:t xml:space="preserve"> business to be done, but</w:t>
      </w:r>
      <w:r w:rsidR="00294EBE">
        <w:rPr/>
        <w:t xml:space="preserve"> m</w:t>
      </w:r>
      <w:r w:rsidR="001F334B">
        <w:rPr/>
        <w:t xml:space="preserve">ost people will already accept that </w:t>
      </w:r>
      <w:r w:rsidR="001F334B">
        <w:rPr/>
        <w:t>there'll</w:t>
      </w:r>
      <w:r w:rsidR="001F334B">
        <w:rPr/>
        <w:t xml:space="preserve"> be parts of church teaching that they </w:t>
      </w:r>
      <w:r w:rsidR="001F334B">
        <w:rPr/>
        <w:t>don't</w:t>
      </w:r>
      <w:r w:rsidR="001F334B">
        <w:rPr/>
        <w:t xml:space="preserve"> like when they come. They already accept that</w:t>
      </w:r>
      <w:r w:rsidR="00294EBE">
        <w:rPr/>
        <w:t xml:space="preserve"> b</w:t>
      </w:r>
      <w:r w:rsidR="001F334B">
        <w:rPr/>
        <w:t>ut</w:t>
      </w:r>
      <w:r w:rsidR="00294EBE">
        <w:rPr/>
        <w:t xml:space="preserve"> m</w:t>
      </w:r>
      <w:r w:rsidR="001F334B">
        <w:rPr/>
        <w:t>y philosophy with church is</w:t>
      </w:r>
      <w:r w:rsidR="00294EBE">
        <w:rPr/>
        <w:t xml:space="preserve"> t</w:t>
      </w:r>
      <w:r w:rsidR="001F334B">
        <w:rPr/>
        <w:t xml:space="preserve">hey </w:t>
      </w:r>
      <w:r w:rsidR="001F334B">
        <w:rPr/>
        <w:t>have to</w:t>
      </w:r>
      <w:r w:rsidR="001F334B">
        <w:rPr/>
        <w:t xml:space="preserve"> deal with that with God, but if you then keep on top of it, a whole pile of stereotypes and you just reaffirm them, </w:t>
      </w:r>
      <w:r w:rsidR="001F334B">
        <w:rPr/>
        <w:t>you're</w:t>
      </w:r>
      <w:r w:rsidR="001F334B">
        <w:rPr/>
        <w:t xml:space="preserve"> shooting yourself in the foot. And </w:t>
      </w:r>
      <w:r w:rsidR="001F334B">
        <w:rPr/>
        <w:t>so</w:t>
      </w:r>
      <w:r w:rsidR="001F334B">
        <w:rPr/>
        <w:t xml:space="preserve"> for me, I often think </w:t>
      </w:r>
      <w:r w:rsidR="001F334B">
        <w:rPr/>
        <w:t>of</w:t>
      </w:r>
      <w:r w:rsidR="001F334B">
        <w:rPr/>
        <w:t xml:space="preserve"> it. It's </w:t>
      </w:r>
      <w:r w:rsidR="001F334B">
        <w:rPr/>
        <w:t>it's</w:t>
      </w:r>
      <w:r w:rsidR="001F334B">
        <w:rPr/>
        <w:t xml:space="preserve"> like </w:t>
      </w:r>
      <w:r w:rsidR="001F334B">
        <w:rPr/>
        <w:t>it's</w:t>
      </w:r>
      <w:r w:rsidR="001F334B">
        <w:rPr/>
        <w:t xml:space="preserve"> like if you go to a restaurant in a restaurant, you have the culture and you have the climate. Now the culture is if you got an Indian restaurant, </w:t>
      </w:r>
      <w:r w:rsidR="001F334B">
        <w:rPr/>
        <w:t>you're</w:t>
      </w:r>
      <w:r w:rsidR="001F334B">
        <w:rPr/>
        <w:t xml:space="preserve"> going to have Indian food. </w:t>
      </w:r>
      <w:r w:rsidR="001F334B">
        <w:rPr/>
        <w:t>It's</w:t>
      </w:r>
      <w:r w:rsidR="001F334B">
        <w:rPr/>
        <w:t xml:space="preserve"> not what you normally have at home. </w:t>
      </w:r>
      <w:r w:rsidR="001F334B">
        <w:rPr/>
        <w:t>You're</w:t>
      </w:r>
      <w:r w:rsidR="001F334B">
        <w:rPr/>
        <w:t xml:space="preserve"> going to try something different. You might have something there that </w:t>
      </w:r>
      <w:r w:rsidR="001F334B">
        <w:rPr/>
        <w:t>you're</w:t>
      </w:r>
      <w:r w:rsidR="001F334B">
        <w:rPr/>
        <w:t xml:space="preserve"> not</w:t>
      </w:r>
      <w:r w:rsidR="00044397">
        <w:rPr/>
        <w:t xml:space="preserve"> a f</w:t>
      </w:r>
      <w:r w:rsidR="001F334B">
        <w:rPr/>
        <w:t xml:space="preserve">an </w:t>
      </w:r>
      <w:r w:rsidR="001F334B">
        <w:rPr/>
        <w:t>off</w:t>
      </w:r>
      <w:r w:rsidR="001F334B">
        <w:rPr/>
        <w:t xml:space="preserve">, but you </w:t>
      </w:r>
      <w:r w:rsidR="001F334B">
        <w:rPr/>
        <w:t>recognise</w:t>
      </w:r>
      <w:r w:rsidR="001F334B">
        <w:rPr/>
        <w:t xml:space="preserve"> other people like that dish and </w:t>
      </w:r>
      <w:r w:rsidR="001F334B">
        <w:rPr/>
        <w:t>that's</w:t>
      </w:r>
      <w:r w:rsidR="001F334B">
        <w:rPr/>
        <w:t xml:space="preserve"> OK. </w:t>
      </w:r>
      <w:r w:rsidR="001F334B">
        <w:rPr/>
        <w:t>So</w:t>
      </w:r>
      <w:r w:rsidR="001F334B">
        <w:rPr/>
        <w:t xml:space="preserve"> you got that culture, </w:t>
      </w:r>
      <w:r w:rsidR="001F334B">
        <w:rPr/>
        <w:t>but the climate is</w:t>
      </w:r>
      <w:r w:rsidR="001F334B">
        <w:rPr/>
        <w:t xml:space="preserve"> how did I feel when I went in? Was it welcoming with the front of staff</w:t>
      </w:r>
      <w:r w:rsidR="001F334B">
        <w:rPr/>
        <w:t>, the</w:t>
      </w:r>
      <w:r w:rsidR="001F334B">
        <w:rPr/>
        <w:t xml:space="preserve"> front house staff</w:t>
      </w:r>
      <w:r w:rsidR="5D9C74BD">
        <w:rPr/>
        <w:t xml:space="preserve"> n</w:t>
      </w:r>
      <w:r w:rsidR="001F334B">
        <w:rPr/>
        <w:t xml:space="preserve">ice to me. Was it cold? Was the food cold? You know where they were, they </w:t>
      </w:r>
      <w:r w:rsidR="001F334B">
        <w:rPr/>
        <w:t>grumpy</w:t>
      </w:r>
      <w:r w:rsidR="001F334B">
        <w:rPr/>
        <w:t xml:space="preserve"> or did they not make me feel welcome? </w:t>
      </w:r>
      <w:r w:rsidR="001F334B">
        <w:rPr/>
        <w:t>So</w:t>
      </w:r>
      <w:r w:rsidR="001F334B">
        <w:rPr/>
        <w:t xml:space="preserve"> my point is you focus on the </w:t>
      </w:r>
      <w:r w:rsidR="001F334B">
        <w:rPr/>
        <w:t>climate</w:t>
      </w:r>
      <w:r w:rsidR="00044397">
        <w:rPr/>
        <w:t xml:space="preserve"> a</w:t>
      </w:r>
      <w:r w:rsidR="001F334B">
        <w:rPr/>
        <w:t xml:space="preserve">nd you make the </w:t>
      </w:r>
      <w:r w:rsidR="001F334B">
        <w:rPr/>
        <w:t>climate as</w:t>
      </w:r>
      <w:r w:rsidR="001F334B">
        <w:rPr/>
        <w:t xml:space="preserve"> engaging and welcoming and </w:t>
      </w:r>
      <w:r w:rsidR="001F334B">
        <w:rPr/>
        <w:t>make</w:t>
      </w:r>
      <w:r w:rsidR="001F334B">
        <w:rPr/>
        <w:t xml:space="preserve"> it so that somebody goes. </w:t>
      </w:r>
      <w:r w:rsidR="36E6E13E">
        <w:rPr/>
        <w:t>‘</w:t>
      </w:r>
      <w:r w:rsidR="001F334B">
        <w:rPr/>
        <w:t xml:space="preserve">Do you know what? I </w:t>
      </w:r>
      <w:r w:rsidR="001F334B">
        <w:rPr/>
        <w:t>wasn't</w:t>
      </w:r>
      <w:r w:rsidR="001F334B">
        <w:rPr/>
        <w:t xml:space="preserve"> </w:t>
      </w:r>
      <w:r w:rsidR="001F334B">
        <w:rPr/>
        <w:t>really keen</w:t>
      </w:r>
      <w:r w:rsidR="001F334B">
        <w:rPr/>
        <w:t xml:space="preserve"> on that dish, but I sure would like to go back and try it again because I really enjoyed my time out </w:t>
      </w:r>
      <w:r w:rsidR="001F334B">
        <w:rPr/>
        <w:t>there</w:t>
      </w:r>
      <w:r w:rsidR="300BA97E">
        <w:rPr/>
        <w:t>’</w:t>
      </w:r>
      <w:r w:rsidR="001F334B">
        <w:rPr/>
        <w:t>.</w:t>
      </w:r>
      <w:r w:rsidR="00044397">
        <w:rPr/>
        <w:t xml:space="preserve"> </w:t>
      </w:r>
      <w:r w:rsidR="001F334B">
        <w:rPr/>
        <w:t>That's</w:t>
      </w:r>
      <w:r w:rsidR="001F334B">
        <w:rPr/>
        <w:t xml:space="preserve"> </w:t>
      </w:r>
      <w:r w:rsidR="001F334B">
        <w:rPr/>
        <w:t>that's</w:t>
      </w:r>
      <w:r w:rsidR="001F334B">
        <w:rPr/>
        <w:t xml:space="preserve"> where </w:t>
      </w:r>
      <w:r w:rsidR="001F334B">
        <w:rPr/>
        <w:t>I'm</w:t>
      </w:r>
      <w:r w:rsidR="001F334B">
        <w:rPr/>
        <w:t xml:space="preserve"> driving </w:t>
      </w:r>
      <w:r w:rsidR="001F334B">
        <w:rPr/>
        <w:t>it at</w:t>
      </w:r>
      <w:r w:rsidR="001F334B">
        <w:rPr/>
        <w:t>.</w:t>
      </w:r>
      <w:r w:rsidR="069B3199">
        <w:rPr/>
        <w:t xml:space="preserve"> </w:t>
      </w:r>
    </w:p>
    <w:p w:rsidR="00706AA5" w:rsidRDefault="001F334B" w14:paraId="3EEDBF29" w14:textId="586583B9">
      <w:r w:rsidRPr="5F533AD2" w:rsidR="001F334B">
        <w:rPr>
          <w:b w:val="1"/>
          <w:bCs w:val="1"/>
        </w:rPr>
        <w:t>[Interviewer]</w:t>
      </w:r>
      <w:r>
        <w:br/>
      </w:r>
      <w:r w:rsidR="001F334B">
        <w:rPr/>
        <w:t>27:03</w:t>
      </w:r>
      <w:r>
        <w:br/>
      </w:r>
      <w:r w:rsidR="001F334B">
        <w:rPr/>
        <w:t>Well, how could the ch</w:t>
      </w:r>
      <w:r w:rsidR="1B94FCB2">
        <w:rPr/>
        <w:t>urch</w:t>
      </w:r>
      <w:r w:rsidR="001F334B">
        <w:rPr/>
        <w:t xml:space="preserve"> better recruit ministers to rural areas?</w:t>
      </w:r>
    </w:p>
    <w:p w:rsidR="00706AA5" w:rsidRDefault="001F334B" w14:paraId="41CB59B7" w14:textId="58303188">
      <w:r w:rsidRPr="5F533AD2" w:rsidR="001F334B">
        <w:rPr>
          <w:b w:val="1"/>
          <w:bCs w:val="1"/>
        </w:rPr>
        <w:t>[Participant]</w:t>
      </w:r>
      <w:r>
        <w:br/>
      </w:r>
      <w:r w:rsidR="001F334B">
        <w:rPr/>
        <w:t>27:12</w:t>
      </w:r>
      <w:r>
        <w:br/>
      </w:r>
      <w:bookmarkStart w:name="_Hlk203508121" w:id="2"/>
      <w:r w:rsidR="001F334B">
        <w:rPr/>
        <w:t xml:space="preserve">I </w:t>
      </w:r>
      <w:r w:rsidR="001F334B">
        <w:rPr/>
        <w:t>don't</w:t>
      </w:r>
      <w:r w:rsidR="001F334B">
        <w:rPr/>
        <w:t xml:space="preserve"> think we can.</w:t>
      </w:r>
      <w:r w:rsidR="00A84386">
        <w:rPr/>
        <w:t xml:space="preserve"> </w:t>
      </w:r>
      <w:r w:rsidR="001F334B">
        <w:rPr/>
        <w:t>OK</w:t>
      </w:r>
      <w:r w:rsidR="001F334B">
        <w:rPr/>
        <w:t>, let</w:t>
      </w:r>
      <w:r w:rsidR="001F334B">
        <w:rPr/>
        <w:t xml:space="preserve"> </w:t>
      </w:r>
      <w:r w:rsidR="001F334B">
        <w:rPr/>
        <w:t>let</w:t>
      </w:r>
      <w:r w:rsidR="001F334B">
        <w:rPr/>
        <w:t xml:space="preserve"> me ask then, is this in the context of the </w:t>
      </w:r>
      <w:r w:rsidR="653997B3">
        <w:rPr/>
        <w:t>F</w:t>
      </w:r>
      <w:r w:rsidR="001F334B">
        <w:rPr/>
        <w:t>ree Church or is this the church in general?</w:t>
      </w:r>
    </w:p>
    <w:p w:rsidR="00706AA5" w:rsidRDefault="001F334B" w14:paraId="313DA8CF" w14:textId="13527B5E">
      <w:r w:rsidRPr="5F533AD2" w:rsidR="001F334B">
        <w:rPr>
          <w:b w:val="1"/>
          <w:bCs w:val="1"/>
        </w:rPr>
        <w:t>[Interviewer]</w:t>
      </w:r>
      <w:r>
        <w:br/>
      </w:r>
      <w:r w:rsidR="001F334B">
        <w:rPr/>
        <w:t>27:33</w:t>
      </w:r>
      <w:r>
        <w:br/>
      </w:r>
      <w:r w:rsidR="001F334B">
        <w:rPr/>
        <w:t xml:space="preserve">So </w:t>
      </w:r>
      <w:r w:rsidR="001F334B">
        <w:rPr/>
        <w:t>I've</w:t>
      </w:r>
      <w:r w:rsidR="001F334B">
        <w:rPr/>
        <w:t xml:space="preserve"> only interviewed free church </w:t>
      </w:r>
      <w:r w:rsidR="001F334B">
        <w:rPr/>
        <w:t>ministers for</w:t>
      </w:r>
      <w:r w:rsidR="001F334B">
        <w:rPr/>
        <w:t xml:space="preserve"> </w:t>
      </w:r>
      <w:r w:rsidR="001F334B">
        <w:rPr/>
        <w:t>for</w:t>
      </w:r>
      <w:r w:rsidR="001F334B">
        <w:rPr/>
        <w:t xml:space="preserve"> this, but for no other reason than </w:t>
      </w:r>
      <w:r w:rsidR="001F334B">
        <w:rPr/>
        <w:t>it's</w:t>
      </w:r>
      <w:r w:rsidR="001F334B">
        <w:rPr/>
        <w:t xml:space="preserve"> only </w:t>
      </w:r>
      <w:r w:rsidR="001F334B">
        <w:rPr/>
        <w:t>it's</w:t>
      </w:r>
      <w:r w:rsidR="001F334B">
        <w:rPr/>
        <w:t xml:space="preserve"> not a PhD and I got like </w:t>
      </w:r>
      <w:r w:rsidR="001F334B">
        <w:rPr/>
        <w:t>nearly 30</w:t>
      </w:r>
      <w:r w:rsidR="001F334B">
        <w:rPr/>
        <w:t xml:space="preserve"> people saying they wanted to be interviewed. </w:t>
      </w:r>
      <w:r w:rsidR="001F334B">
        <w:rPr/>
        <w:t>So</w:t>
      </w:r>
      <w:r w:rsidR="001F334B">
        <w:rPr/>
        <w:t xml:space="preserve"> I </w:t>
      </w:r>
      <w:r w:rsidR="001F334B">
        <w:rPr/>
        <w:t>wasn't</w:t>
      </w:r>
      <w:r w:rsidR="001F334B">
        <w:rPr/>
        <w:t xml:space="preserve"> then going to go to 30 </w:t>
      </w:r>
      <w:r w:rsidR="733789A9">
        <w:rPr/>
        <w:t>Church of Scotland</w:t>
      </w:r>
      <w:r w:rsidR="001F334B">
        <w:rPr/>
        <w:t xml:space="preserve"> ministers and 30 evangelical ministers. So.</w:t>
      </w:r>
    </w:p>
    <w:p w:rsidR="00706AA5" w:rsidRDefault="001F334B" w14:paraId="7D180E93" w14:textId="101D9C0E">
      <w:r w:rsidRPr="5F533AD2" w:rsidR="001F334B">
        <w:rPr>
          <w:b w:val="1"/>
          <w:bCs w:val="1"/>
        </w:rPr>
        <w:t>[Participant]</w:t>
      </w:r>
      <w:r>
        <w:br/>
      </w:r>
      <w:r w:rsidR="001F334B">
        <w:rPr/>
        <w:t>27:47</w:t>
      </w:r>
      <w:r>
        <w:br/>
      </w:r>
      <w:r w:rsidR="001F334B">
        <w:rPr/>
        <w:t xml:space="preserve">Yeah, </w:t>
      </w:r>
      <w:r w:rsidR="001F334B">
        <w:rPr/>
        <w:t>yeah</w:t>
      </w:r>
      <w:r w:rsidR="001F334B">
        <w:rPr/>
        <w:t>.</w:t>
      </w:r>
      <w:r w:rsidR="6C44FC4B">
        <w:rPr/>
        <w:t xml:space="preserve"> </w:t>
      </w:r>
      <w:r w:rsidR="001F334B">
        <w:rPr/>
        <w:t>Because it</w:t>
      </w:r>
      <w:r w:rsidR="001F334B">
        <w:rPr/>
        <w:t xml:space="preserve"> </w:t>
      </w:r>
      <w:r w:rsidR="001F334B">
        <w:rPr/>
        <w:t>I think it</w:t>
      </w:r>
      <w:r w:rsidR="001F334B">
        <w:rPr/>
        <w:t xml:space="preserve"> depends on denominations.</w:t>
      </w:r>
      <w:r w:rsidR="042D0F56">
        <w:rPr/>
        <w:t xml:space="preserve"> </w:t>
      </w:r>
      <w:r w:rsidR="001F334B">
        <w:rPr/>
        <w:t xml:space="preserve">Because I </w:t>
      </w:r>
      <w:r w:rsidR="001F334B">
        <w:rPr/>
        <w:t xml:space="preserve">know </w:t>
      </w:r>
      <w:r w:rsidR="001F334B">
        <w:rPr/>
        <w:t xml:space="preserve">in different denominations, they </w:t>
      </w:r>
      <w:r w:rsidR="001F334B">
        <w:rPr/>
        <w:t>don't</w:t>
      </w:r>
      <w:r w:rsidR="001F334B">
        <w:rPr/>
        <w:t xml:space="preserve"> have the same trouble recruiting rural ministers.</w:t>
      </w:r>
      <w:r w:rsidR="11752599">
        <w:rPr/>
        <w:t xml:space="preserve"> </w:t>
      </w:r>
      <w:r w:rsidR="001F334B">
        <w:rPr/>
        <w:t xml:space="preserve">I think the </w:t>
      </w:r>
      <w:r w:rsidR="21AD9FEF">
        <w:rPr/>
        <w:t>F</w:t>
      </w:r>
      <w:r w:rsidR="001F334B">
        <w:rPr/>
        <w:t xml:space="preserve">ree </w:t>
      </w:r>
      <w:r w:rsidR="3FDA5D80">
        <w:rPr/>
        <w:t>Ch</w:t>
      </w:r>
      <w:r w:rsidR="001F334B">
        <w:rPr/>
        <w:t>urch</w:t>
      </w:r>
      <w:r w:rsidR="001F334B">
        <w:rPr/>
        <w:t xml:space="preserve"> are different in what their rural ministry, where their rural ministry is, because most of their rural ministry is</w:t>
      </w:r>
      <w:r w:rsidR="57504F17">
        <w:rPr/>
        <w:t xml:space="preserve"> Highland a</w:t>
      </w:r>
      <w:r w:rsidR="001F334B">
        <w:rPr/>
        <w:t>nd</w:t>
      </w:r>
      <w:r w:rsidR="6A509FE2">
        <w:rPr/>
        <w:t xml:space="preserve"> </w:t>
      </w:r>
      <w:r w:rsidR="6A509FE2">
        <w:rPr/>
        <w:t>y</w:t>
      </w:r>
      <w:r w:rsidR="001F334B">
        <w:rPr/>
        <w:t>ou'll</w:t>
      </w:r>
      <w:r w:rsidR="001F334B">
        <w:rPr/>
        <w:t xml:space="preserve"> </w:t>
      </w:r>
      <w:r w:rsidR="001F334B">
        <w:rPr/>
        <w:t>probably find</w:t>
      </w:r>
      <w:r w:rsidR="290B30B0">
        <w:rPr/>
        <w:t>,</w:t>
      </w:r>
      <w:r w:rsidR="001F334B">
        <w:rPr/>
        <w:t xml:space="preserve"> I would</w:t>
      </w:r>
      <w:r w:rsidR="34C1BEF3">
        <w:rPr/>
        <w:t xml:space="preserve"> </w:t>
      </w:r>
      <w:r w:rsidR="001F334B">
        <w:rPr/>
        <w:t>suspect that is</w:t>
      </w:r>
      <w:r w:rsidR="31EA72D4">
        <w:rPr/>
        <w:t xml:space="preserve"> o</w:t>
      </w:r>
      <w:r w:rsidR="001F334B">
        <w:rPr/>
        <w:t xml:space="preserve">ne of the main reasons why we have a lack of </w:t>
      </w:r>
      <w:r w:rsidR="001F334B">
        <w:rPr/>
        <w:t>it's</w:t>
      </w:r>
      <w:r w:rsidR="001F334B">
        <w:rPr/>
        <w:t xml:space="preserve"> because people </w:t>
      </w:r>
      <w:r w:rsidR="001F334B">
        <w:rPr/>
        <w:t>don't</w:t>
      </w:r>
      <w:r w:rsidR="001F334B">
        <w:rPr/>
        <w:t xml:space="preserve"> </w:t>
      </w:r>
      <w:r w:rsidR="001F334B">
        <w:rPr/>
        <w:t>wanna</w:t>
      </w:r>
      <w:r w:rsidR="001F334B">
        <w:rPr/>
        <w:t xml:space="preserve"> move up to the </w:t>
      </w:r>
      <w:r w:rsidR="60101722">
        <w:rPr/>
        <w:t>Highlands</w:t>
      </w:r>
      <w:r w:rsidR="001F334B">
        <w:rPr/>
        <w:t xml:space="preserve">. They </w:t>
      </w:r>
      <w:r w:rsidR="001F334B">
        <w:rPr/>
        <w:t>don't</w:t>
      </w:r>
      <w:r w:rsidR="001F334B">
        <w:rPr/>
        <w:t xml:space="preserve"> want </w:t>
      </w:r>
      <w:r w:rsidR="001F334B">
        <w:rPr/>
        <w:t>the</w:t>
      </w:r>
      <w:r w:rsidR="001F334B">
        <w:rPr/>
        <w:t xml:space="preserve"> </w:t>
      </w:r>
      <w:r w:rsidR="479901BA">
        <w:rPr/>
        <w:t>H</w:t>
      </w:r>
      <w:r w:rsidR="001F334B">
        <w:rPr/>
        <w:t>ighland lifestyle.</w:t>
      </w:r>
      <w:r w:rsidR="4623B1E5">
        <w:rPr/>
        <w:t xml:space="preserve"> </w:t>
      </w:r>
      <w:r w:rsidR="001F334B">
        <w:rPr/>
        <w:t xml:space="preserve">Well, let me put it to you like this in a </w:t>
      </w:r>
      <w:r w:rsidR="518060E1">
        <w:rPr/>
        <w:t>F</w:t>
      </w:r>
      <w:r w:rsidR="001F334B">
        <w:rPr/>
        <w:t xml:space="preserve">ree </w:t>
      </w:r>
      <w:r w:rsidR="3F01A025">
        <w:rPr/>
        <w:t>C</w:t>
      </w:r>
      <w:r w:rsidR="001F334B">
        <w:rPr/>
        <w:t>hurch context</w:t>
      </w:r>
      <w:r w:rsidR="02CA65C8">
        <w:rPr/>
        <w:t xml:space="preserve"> it</w:t>
      </w:r>
      <w:r w:rsidR="001F334B">
        <w:rPr/>
        <w:t xml:space="preserve"> is 100 times more appealing to plant a church than it is to go to a rural church and revive it.</w:t>
      </w:r>
      <w:r w:rsidR="419D46F0">
        <w:rPr/>
        <w:t xml:space="preserve"> </w:t>
      </w:r>
      <w:r w:rsidR="001F334B">
        <w:rPr/>
        <w:t xml:space="preserve">It is financially more appealing. It is </w:t>
      </w:r>
      <w:r w:rsidR="001F334B">
        <w:rPr/>
        <w:t>energetically more</w:t>
      </w:r>
      <w:r w:rsidR="001F334B">
        <w:rPr/>
        <w:t xml:space="preserve"> appealing. It is ministerially more appealing because you plant a </w:t>
      </w:r>
      <w:r w:rsidR="001F334B">
        <w:rPr/>
        <w:t>church,</w:t>
      </w:r>
      <w:r w:rsidR="001F334B">
        <w:rPr/>
        <w:t xml:space="preserve"> you get to s</w:t>
      </w:r>
      <w:r w:rsidR="4DA0F408">
        <w:rPr/>
        <w:t>et</w:t>
      </w:r>
      <w:r w:rsidR="001F334B">
        <w:rPr/>
        <w:t xml:space="preserve"> the ethos. You get to come in</w:t>
      </w:r>
      <w:r w:rsidR="62AAA7FE">
        <w:rPr/>
        <w:t>,</w:t>
      </w:r>
      <w:r w:rsidR="001F334B">
        <w:rPr/>
        <w:t xml:space="preserve"> and </w:t>
      </w:r>
      <w:r w:rsidR="001F334B">
        <w:rPr/>
        <w:t>kind of the</w:t>
      </w:r>
      <w:r w:rsidR="001F334B">
        <w:rPr/>
        <w:t xml:space="preserve"> stuff </w:t>
      </w:r>
      <w:r w:rsidR="001F334B">
        <w:rPr/>
        <w:t>we're</w:t>
      </w:r>
      <w:r w:rsidR="001F334B">
        <w:rPr/>
        <w:t xml:space="preserve"> talking about, right</w:t>
      </w:r>
      <w:r w:rsidR="35D6669B">
        <w:rPr/>
        <w:t xml:space="preserve"> w</w:t>
      </w:r>
      <w:r w:rsidR="001F334B">
        <w:rPr/>
        <w:t xml:space="preserve">hat kind of worship do we want? </w:t>
      </w:r>
      <w:r w:rsidR="001F334B">
        <w:rPr/>
        <w:t xml:space="preserve"> </w:t>
      </w:r>
      <w:r w:rsidR="001F334B">
        <w:rPr/>
        <w:t xml:space="preserve">What Bible version are we going to read from? What time do we want to have our services? I mean, </w:t>
      </w:r>
      <w:r w:rsidR="001F334B">
        <w:rPr/>
        <w:t>it's</w:t>
      </w:r>
      <w:r w:rsidR="001F334B">
        <w:rPr/>
        <w:t xml:space="preserve"> </w:t>
      </w:r>
      <w:r w:rsidR="001F334B">
        <w:rPr/>
        <w:t>just simple</w:t>
      </w:r>
      <w:r w:rsidR="001F334B">
        <w:rPr/>
        <w:t xml:space="preserve"> things like that. I mean, we have a 5:00 service and </w:t>
      </w:r>
      <w:r w:rsidR="001F334B">
        <w:rPr/>
        <w:t>it's</w:t>
      </w:r>
      <w:r w:rsidR="001F334B">
        <w:rPr/>
        <w:t xml:space="preserve"> great because you can be home by 7:00. </w:t>
      </w:r>
      <w:r w:rsidR="001F334B">
        <w:rPr/>
        <w:t>You've</w:t>
      </w:r>
      <w:r w:rsidR="001F334B">
        <w:rPr/>
        <w:t xml:space="preserve"> had a whole hour together. </w:t>
      </w:r>
      <w:r w:rsidR="001F334B">
        <w:rPr/>
        <w:t>You've</w:t>
      </w:r>
      <w:r w:rsidR="001F334B">
        <w:rPr/>
        <w:t xml:space="preserve"> had tea and coffee. </w:t>
      </w:r>
      <w:r w:rsidR="001F334B">
        <w:rPr/>
        <w:t>You've</w:t>
      </w:r>
      <w:r w:rsidR="001F334B">
        <w:rPr/>
        <w:t xml:space="preserve"> had </w:t>
      </w:r>
      <w:r w:rsidR="001F334B">
        <w:rPr/>
        <w:t>a great time</w:t>
      </w:r>
      <w:r w:rsidR="001F334B">
        <w:rPr/>
        <w:t>.</w:t>
      </w:r>
      <w:r w:rsidR="2FB61022">
        <w:rPr/>
        <w:t xml:space="preserve"> </w:t>
      </w:r>
      <w:r w:rsidR="001F334B">
        <w:rPr/>
        <w:t>It's</w:t>
      </w:r>
      <w:r w:rsidR="001F334B">
        <w:rPr/>
        <w:t xml:space="preserve"> not at 9:00 at night, so there's things </w:t>
      </w:r>
      <w:r w:rsidR="001F334B">
        <w:rPr/>
        <w:t>like</w:t>
      </w:r>
      <w:r w:rsidR="001F334B">
        <w:rPr/>
        <w:t xml:space="preserve"> that that you can do, which make </w:t>
      </w:r>
      <w:r w:rsidR="001F334B">
        <w:rPr/>
        <w:t>a big difference</w:t>
      </w:r>
      <w:r w:rsidR="001F334B">
        <w:rPr/>
        <w:t xml:space="preserve">. You go to </w:t>
      </w:r>
      <w:r w:rsidR="4C3A8638">
        <w:rPr/>
        <w:t>revive a</w:t>
      </w:r>
      <w:r w:rsidR="001F334B">
        <w:rPr/>
        <w:t xml:space="preserve"> </w:t>
      </w:r>
      <w:r w:rsidR="001F334B">
        <w:rPr/>
        <w:t>church,</w:t>
      </w:r>
      <w:r w:rsidR="001F334B">
        <w:rPr/>
        <w:t xml:space="preserve"> you </w:t>
      </w:r>
      <w:r w:rsidR="001F334B">
        <w:rPr/>
        <w:t>don't</w:t>
      </w:r>
      <w:r w:rsidR="001F334B">
        <w:rPr/>
        <w:t xml:space="preserve"> get a start with any of that. You got to start with dealing with </w:t>
      </w:r>
      <w:r w:rsidR="13FD4B1F">
        <w:rPr/>
        <w:t>‘</w:t>
      </w:r>
      <w:r w:rsidR="001F334B">
        <w:rPr/>
        <w:t>Uncle Joe's got a problem with I</w:t>
      </w:r>
      <w:r w:rsidR="1E8511BA">
        <w:rPr/>
        <w:t>na</w:t>
      </w:r>
      <w:r w:rsidR="001F334B">
        <w:rPr/>
        <w:t xml:space="preserve"> from down the road</w:t>
      </w:r>
      <w:r w:rsidR="29C41038">
        <w:rPr/>
        <w:t>’</w:t>
      </w:r>
      <w:r w:rsidR="001F334B">
        <w:rPr/>
        <w:t xml:space="preserve"> and </w:t>
      </w:r>
      <w:r w:rsidR="0EFDAADD">
        <w:rPr/>
        <w:t>‘</w:t>
      </w:r>
      <w:r w:rsidR="001F334B">
        <w:rPr/>
        <w:t xml:space="preserve">this side of the church </w:t>
      </w:r>
      <w:r w:rsidR="001F334B">
        <w:rPr/>
        <w:t>don't</w:t>
      </w:r>
      <w:r w:rsidR="001F334B">
        <w:rPr/>
        <w:t xml:space="preserve"> like this side</w:t>
      </w:r>
      <w:r w:rsidR="5529010D">
        <w:rPr/>
        <w:t>’</w:t>
      </w:r>
      <w:r w:rsidR="001F334B">
        <w:rPr/>
        <w:t>.</w:t>
      </w:r>
      <w:r w:rsidR="001F334B">
        <w:rPr/>
        <w:t xml:space="preserve"> And then you got to deal with </w:t>
      </w:r>
      <w:r w:rsidR="3332CB15">
        <w:rPr/>
        <w:t>‘</w:t>
      </w:r>
      <w:r w:rsidR="001F334B">
        <w:rPr/>
        <w:t>We always have used this Bible version</w:t>
      </w:r>
      <w:r w:rsidR="11D2D4F5">
        <w:rPr/>
        <w:t>’</w:t>
      </w:r>
      <w:r w:rsidR="001F334B">
        <w:rPr/>
        <w:t>.</w:t>
      </w:r>
      <w:r w:rsidR="001F334B">
        <w:rPr/>
        <w:t xml:space="preserve"> </w:t>
      </w:r>
      <w:r w:rsidR="001F334B">
        <w:rPr/>
        <w:t>It's</w:t>
      </w:r>
      <w:r w:rsidR="001F334B">
        <w:rPr/>
        <w:t xml:space="preserve"> a whole other ball game</w:t>
      </w:r>
      <w:r w:rsidR="001F334B">
        <w:rPr/>
        <w:t xml:space="preserve"> </w:t>
      </w:r>
      <w:r w:rsidR="001F334B">
        <w:rPr/>
        <w:t>and</w:t>
      </w:r>
      <w:r w:rsidR="001F334B">
        <w:rPr/>
        <w:t xml:space="preserve"> to be honest with you, I think </w:t>
      </w:r>
      <w:r w:rsidR="001F334B">
        <w:rPr/>
        <w:t>probably</w:t>
      </w:r>
      <w:r w:rsidR="001F334B">
        <w:rPr/>
        <w:t xml:space="preserve"> </w:t>
      </w:r>
      <w:r w:rsidR="001F334B">
        <w:rPr/>
        <w:t>we've</w:t>
      </w:r>
      <w:r w:rsidR="001F334B">
        <w:rPr/>
        <w:t xml:space="preserve"> got it round the wrong way in the </w:t>
      </w:r>
      <w:r w:rsidR="5FB165CD">
        <w:rPr/>
        <w:t>F</w:t>
      </w:r>
      <w:r w:rsidR="001F334B">
        <w:rPr/>
        <w:t xml:space="preserve">ree </w:t>
      </w:r>
      <w:r w:rsidR="56F20CB0">
        <w:rPr/>
        <w:t>C</w:t>
      </w:r>
      <w:r w:rsidR="001F334B">
        <w:rPr/>
        <w:t>hurch, in that</w:t>
      </w:r>
      <w:r w:rsidR="001F334B">
        <w:rPr/>
        <w:t xml:space="preserve"> </w:t>
      </w:r>
      <w:r w:rsidR="001F334B">
        <w:rPr/>
        <w:t>we're</w:t>
      </w:r>
      <w:r w:rsidR="001F334B">
        <w:rPr/>
        <w:t xml:space="preserve"> sending our experienced ministers into the city </w:t>
      </w:r>
      <w:r w:rsidR="001F334B">
        <w:rPr/>
        <w:t>centre</w:t>
      </w:r>
      <w:r w:rsidR="001F334B">
        <w:rPr/>
        <w:t xml:space="preserve"> and </w:t>
      </w:r>
      <w:r w:rsidR="001F334B">
        <w:rPr/>
        <w:t>we're</w:t>
      </w:r>
      <w:r w:rsidR="001F334B">
        <w:rPr/>
        <w:t xml:space="preserve"> sending our least experienced ministers</w:t>
      </w:r>
      <w:r w:rsidR="4DEFBEAB">
        <w:rPr/>
        <w:t xml:space="preserve"> i</w:t>
      </w:r>
      <w:r w:rsidR="001F334B">
        <w:rPr/>
        <w:t xml:space="preserve">nto the rural </w:t>
      </w:r>
      <w:r w:rsidR="001F334B">
        <w:rPr/>
        <w:t>context</w:t>
      </w:r>
      <w:r w:rsidR="001F334B">
        <w:rPr/>
        <w:t xml:space="preserve"> and I </w:t>
      </w:r>
      <w:r w:rsidR="001F334B">
        <w:rPr/>
        <w:t>don't</w:t>
      </w:r>
      <w:r w:rsidR="001F334B">
        <w:rPr/>
        <w:t xml:space="preserve"> think </w:t>
      </w:r>
      <w:r w:rsidR="001F334B">
        <w:rPr/>
        <w:t>it's</w:t>
      </w:r>
      <w:r w:rsidR="001F334B">
        <w:rPr/>
        <w:t xml:space="preserve"> </w:t>
      </w:r>
      <w:r w:rsidR="001F334B">
        <w:rPr/>
        <w:t>probably the</w:t>
      </w:r>
      <w:r w:rsidR="001F334B">
        <w:rPr/>
        <w:t xml:space="preserve"> right way round.</w:t>
      </w:r>
    </w:p>
    <w:bookmarkEnd w:id="2"/>
    <w:p w:rsidR="00706AA5" w:rsidRDefault="001F334B" w14:paraId="1EF42B35" w14:textId="709A1890">
      <w:r w:rsidRPr="5F533AD2" w:rsidR="001F334B">
        <w:rPr>
          <w:b w:val="1"/>
          <w:bCs w:val="1"/>
        </w:rPr>
        <w:t>[Interviewer]</w:t>
      </w:r>
      <w:r>
        <w:br/>
      </w:r>
      <w:r w:rsidR="001F334B">
        <w:rPr/>
        <w:t>30:03</w:t>
      </w:r>
      <w:r>
        <w:br/>
      </w:r>
      <w:r w:rsidR="001F334B">
        <w:rPr/>
        <w:t>Similarities and differences between kind of ministry and rural areas and ministry in [City]</w:t>
      </w:r>
      <w:r w:rsidR="3413DBEE">
        <w:rPr/>
        <w:t>?</w:t>
      </w:r>
    </w:p>
    <w:p w:rsidR="00706AA5" w:rsidRDefault="001F334B" w14:paraId="64E39A98" w14:textId="57731EA2">
      <w:r w:rsidRPr="5F533AD2" w:rsidR="001F334B">
        <w:rPr>
          <w:b w:val="1"/>
          <w:bCs w:val="1"/>
        </w:rPr>
        <w:t>[Participant]</w:t>
      </w:r>
      <w:r>
        <w:br/>
      </w:r>
      <w:r w:rsidR="001F334B">
        <w:rPr/>
        <w:t>30:17</w:t>
      </w:r>
      <w:r>
        <w:br/>
      </w:r>
      <w:r w:rsidR="001F334B">
        <w:rPr/>
        <w:t>As I said</w:t>
      </w:r>
      <w:r w:rsidR="17EF5E83">
        <w:rPr/>
        <w:t xml:space="preserve"> earlier</w:t>
      </w:r>
      <w:r w:rsidR="001F334B">
        <w:rPr/>
        <w:t xml:space="preserve">, similarity. </w:t>
      </w:r>
      <w:r w:rsidR="001F334B">
        <w:rPr/>
        <w:t>It's</w:t>
      </w:r>
      <w:r w:rsidR="001F334B">
        <w:rPr/>
        <w:t xml:space="preserve"> all the same sin.</w:t>
      </w:r>
      <w:r w:rsidR="2F4F1DA7">
        <w:rPr/>
        <w:t xml:space="preserve"> </w:t>
      </w:r>
      <w:r w:rsidR="001F334B">
        <w:rPr/>
        <w:t xml:space="preserve">It's, I mean, </w:t>
      </w:r>
      <w:r w:rsidR="001F334B">
        <w:rPr/>
        <w:t>it's</w:t>
      </w:r>
      <w:r w:rsidR="001F334B">
        <w:rPr/>
        <w:t xml:space="preserve"> </w:t>
      </w:r>
      <w:r w:rsidR="001F334B">
        <w:rPr/>
        <w:t>probably it's</w:t>
      </w:r>
      <w:r w:rsidR="001F334B">
        <w:rPr/>
        <w:t xml:space="preserve"> different in the rural way because you know like in the city </w:t>
      </w:r>
      <w:r w:rsidR="001F334B">
        <w:rPr/>
        <w:t>centre</w:t>
      </w:r>
      <w:r w:rsidR="001F334B">
        <w:rPr/>
        <w:t xml:space="preserve"> you can </w:t>
      </w:r>
      <w:r w:rsidR="001F334B">
        <w:rPr/>
        <w:t>do like</w:t>
      </w:r>
      <w:r w:rsidR="001F334B">
        <w:rPr/>
        <w:t xml:space="preserve"> some road to recovery and stuff like that. Rural</w:t>
      </w:r>
      <w:r w:rsidR="001F334B">
        <w:rPr/>
        <w:t xml:space="preserve"> it</w:t>
      </w:r>
      <w:r w:rsidR="001F334B">
        <w:rPr/>
        <w:t xml:space="preserve"> </w:t>
      </w:r>
      <w:r w:rsidR="001F334B">
        <w:rPr/>
        <w:t>doesn't</w:t>
      </w:r>
      <w:r w:rsidR="001F334B">
        <w:rPr/>
        <w:t xml:space="preserve"> work </w:t>
      </w:r>
      <w:r w:rsidR="001F334B">
        <w:rPr/>
        <w:t>nearly as</w:t>
      </w:r>
      <w:r w:rsidR="001F334B">
        <w:rPr/>
        <w:t xml:space="preserve"> well because you put road to </w:t>
      </w:r>
      <w:r w:rsidR="001F334B">
        <w:rPr/>
        <w:t>recovery on</w:t>
      </w:r>
      <w:r w:rsidR="001F334B">
        <w:rPr/>
        <w:t xml:space="preserve"> </w:t>
      </w:r>
      <w:r w:rsidR="001F334B">
        <w:rPr/>
        <w:t>on</w:t>
      </w:r>
      <w:r w:rsidR="001F334B">
        <w:rPr/>
        <w:t xml:space="preserve"> Tuesday night at 7, everyone driving past the church goes oh</w:t>
      </w:r>
      <w:r w:rsidR="001F334B">
        <w:rPr/>
        <w:t>, that's so and so's car</w:t>
      </w:r>
      <w:r w:rsidR="001F334B">
        <w:rPr/>
        <w:t xml:space="preserve"> that's so and so's car. When I was in [City], the people who came to the drugs and alcohol rehabilitation work that we were doing</w:t>
      </w:r>
      <w:r w:rsidR="6206D0F9">
        <w:rPr/>
        <w:t xml:space="preserve">, </w:t>
      </w:r>
      <w:r w:rsidR="001F334B">
        <w:rPr/>
        <w:t>one of them lived in the area we were doing it in.</w:t>
      </w:r>
      <w:r>
        <w:br/>
      </w:r>
      <w:r w:rsidR="001F334B">
        <w:rPr/>
        <w:t xml:space="preserve">But all driving in from the Porsche parts. And </w:t>
      </w:r>
      <w:r w:rsidR="001F334B">
        <w:rPr/>
        <w:t>so</w:t>
      </w:r>
      <w:r w:rsidR="001F334B">
        <w:rPr/>
        <w:t xml:space="preserve"> when you went outside, it was just like BMW, Mercedes, Audi, you know, and they were. They could drive out of there, but to come down and deal with this and then they could go back home. You </w:t>
      </w:r>
      <w:r w:rsidR="001F334B">
        <w:rPr/>
        <w:t>can't</w:t>
      </w:r>
      <w:r w:rsidR="001F334B">
        <w:rPr/>
        <w:t xml:space="preserve"> do that here.</w:t>
      </w:r>
      <w:r w:rsidR="4F2EEFFA">
        <w:rPr/>
        <w:t xml:space="preserve"> </w:t>
      </w:r>
      <w:r w:rsidR="001F334B">
        <w:rPr/>
        <w:t xml:space="preserve">And </w:t>
      </w:r>
      <w:r w:rsidR="001F334B">
        <w:rPr/>
        <w:t>so</w:t>
      </w:r>
      <w:r w:rsidR="001F334B">
        <w:rPr/>
        <w:t xml:space="preserve"> it was easier to deal with some addictions in the city </w:t>
      </w:r>
      <w:r w:rsidR="001F334B">
        <w:rPr/>
        <w:t>centre</w:t>
      </w:r>
      <w:r w:rsidR="001F334B">
        <w:rPr/>
        <w:t xml:space="preserve"> than it is here. It was much easier to deal with that kind of stuff, but then </w:t>
      </w:r>
      <w:r w:rsidR="001F334B">
        <w:rPr/>
        <w:t>it's</w:t>
      </w:r>
      <w:r w:rsidR="001F334B">
        <w:rPr/>
        <w:t xml:space="preserve"> much easier here to get to know people.</w:t>
      </w:r>
      <w:r>
        <w:br/>
      </w:r>
      <w:r w:rsidR="001F334B">
        <w:rPr/>
        <w:t xml:space="preserve">And to know </w:t>
      </w:r>
      <w:r w:rsidR="001F334B">
        <w:rPr/>
        <w:t>what's</w:t>
      </w:r>
      <w:r w:rsidR="001F334B">
        <w:rPr/>
        <w:t xml:space="preserve"> going on in their life and connect with them and b</w:t>
      </w:r>
      <w:r w:rsidR="001F334B">
        <w:rPr/>
        <w:t>uild more meaningful relationships with them.</w:t>
      </w:r>
      <w:r w:rsidR="7411245E">
        <w:rPr/>
        <w:t xml:space="preserve"> </w:t>
      </w:r>
      <w:r w:rsidR="001F334B">
        <w:rPr/>
        <w:t>You're</w:t>
      </w:r>
      <w:r w:rsidR="001F334B">
        <w:rPr/>
        <w:t xml:space="preserve"> helping them more through </w:t>
      </w:r>
      <w:r w:rsidR="001F334B">
        <w:rPr/>
        <w:t>relationship</w:t>
      </w:r>
      <w:r w:rsidR="001F334B">
        <w:rPr/>
        <w:t xml:space="preserve"> than </w:t>
      </w:r>
      <w:r w:rsidR="001F334B">
        <w:rPr/>
        <w:t>resource</w:t>
      </w:r>
      <w:r w:rsidR="001F334B">
        <w:rPr/>
        <w:t>,</w:t>
      </w:r>
      <w:r w:rsidR="2D7C4078">
        <w:rPr/>
        <w:t xml:space="preserve"> </w:t>
      </w:r>
      <w:r w:rsidR="001F334B">
        <w:rPr/>
        <w:t xml:space="preserve">which is interesting. Whereas I suppose city churches, you know, </w:t>
      </w:r>
      <w:r w:rsidR="001F334B">
        <w:rPr/>
        <w:t>seven week</w:t>
      </w:r>
      <w:r w:rsidR="001F334B">
        <w:rPr/>
        <w:t xml:space="preserve"> courses a</w:t>
      </w:r>
      <w:r w:rsidR="16551BD3">
        <w:rPr/>
        <w:t xml:space="preserve"> </w:t>
      </w:r>
      <w:proofErr w:type="gramStart"/>
      <w:proofErr w:type="gramEnd"/>
    </w:p>
    <w:p w:rsidR="00706AA5" w:rsidRDefault="001F334B" w14:paraId="2F910638" w14:textId="0A95BC39">
      <w:r w:rsidR="001F334B">
        <w:rPr/>
        <w:t xml:space="preserve">, you know, </w:t>
      </w:r>
      <w:r w:rsidR="001F334B">
        <w:rPr/>
        <w:t>we could we could</w:t>
      </w:r>
      <w:r w:rsidR="001F334B">
        <w:rPr/>
        <w:t xml:space="preserve"> put on a course here, you know, </w:t>
      </w:r>
      <w:r w:rsidR="001F334B">
        <w:rPr/>
        <w:t>probably mostly</w:t>
      </w:r>
      <w:r w:rsidR="001F334B">
        <w:rPr/>
        <w:t xml:space="preserve"> be attended by all the Christians in the church</w:t>
      </w:r>
      <w:r w:rsidR="7FBCE45C">
        <w:rPr/>
        <w:t xml:space="preserve"> b</w:t>
      </w:r>
      <w:r w:rsidR="001F334B">
        <w:rPr/>
        <w:t xml:space="preserve">ecause </w:t>
      </w:r>
      <w:r w:rsidR="001F334B">
        <w:rPr/>
        <w:t>they're</w:t>
      </w:r>
      <w:r w:rsidR="001F334B">
        <w:rPr/>
        <w:t>, like all we want to support it and</w:t>
      </w:r>
      <w:r w:rsidR="49D0F635">
        <w:rPr/>
        <w:t xml:space="preserve"> r</w:t>
      </w:r>
      <w:r w:rsidR="001F334B">
        <w:rPr/>
        <w:t xml:space="preserve">ight, right. </w:t>
      </w:r>
      <w:r w:rsidR="06A92527">
        <w:rPr/>
        <w:t>‘</w:t>
      </w:r>
      <w:r w:rsidR="001F334B">
        <w:rPr/>
        <w:t xml:space="preserve">But </w:t>
      </w:r>
      <w:r w:rsidR="001F334B">
        <w:rPr/>
        <w:t>you're</w:t>
      </w:r>
      <w:r w:rsidR="001F334B">
        <w:rPr/>
        <w:t xml:space="preserve"> all Christians already</w:t>
      </w:r>
      <w:r w:rsidR="7A80BEEF">
        <w:rPr/>
        <w:t>’</w:t>
      </w:r>
      <w:r w:rsidR="001F334B">
        <w:rPr/>
        <w:t>.</w:t>
      </w:r>
      <w:r w:rsidR="5BE38C7C">
        <w:rPr/>
        <w:t xml:space="preserve"> </w:t>
      </w:r>
      <w:r w:rsidR="001F334B">
        <w:rPr/>
        <w:t>So</w:t>
      </w:r>
      <w:r w:rsidR="001F334B">
        <w:rPr/>
        <w:t xml:space="preserve"> I mean </w:t>
      </w:r>
      <w:r w:rsidR="001F334B">
        <w:rPr/>
        <w:t>it's</w:t>
      </w:r>
      <w:r w:rsidR="001F334B">
        <w:rPr/>
        <w:t xml:space="preserve"> different as well in that you know turnover of people, </w:t>
      </w:r>
      <w:r w:rsidR="001F334B">
        <w:rPr/>
        <w:t>it's</w:t>
      </w:r>
      <w:r w:rsidR="001F334B">
        <w:rPr/>
        <w:t xml:space="preserve"> a lot less in rural context. You know, city </w:t>
      </w:r>
      <w:r w:rsidR="001F334B">
        <w:rPr/>
        <w:t>centre</w:t>
      </w:r>
      <w:r w:rsidR="001F334B">
        <w:rPr/>
        <w:t xml:space="preserve">, </w:t>
      </w:r>
      <w:r w:rsidR="001F334B">
        <w:rPr/>
        <w:t>it's</w:t>
      </w:r>
      <w:r w:rsidR="001F334B">
        <w:rPr/>
        <w:t xml:space="preserve"> a nightmare, you just get going and then six couples come and say, oh</w:t>
      </w:r>
      <w:r w:rsidR="001F334B">
        <w:rPr/>
        <w:t>, by the way, moving</w:t>
      </w:r>
      <w:r w:rsidR="001F334B">
        <w:rPr/>
        <w:t xml:space="preserve"> on for our job and this </w:t>
      </w:r>
      <w:r w:rsidR="001F334B">
        <w:rPr/>
        <w:t>one's</w:t>
      </w:r>
      <w:r w:rsidR="001F334B">
        <w:rPr/>
        <w:t xml:space="preserve"> going there.</w:t>
      </w:r>
      <w:r w:rsidR="43062F59">
        <w:rPr/>
        <w:t xml:space="preserve"> </w:t>
      </w:r>
      <w:r w:rsidR="001F334B">
        <w:rPr/>
        <w:t xml:space="preserve">You know, it can be hard that way when people are </w:t>
      </w:r>
      <w:r w:rsidR="001F334B">
        <w:rPr/>
        <w:t>kind of moving</w:t>
      </w:r>
      <w:r w:rsidR="001F334B">
        <w:rPr/>
        <w:t xml:space="preserve"> on all the time.</w:t>
      </w:r>
      <w:r w:rsidR="179FE79D">
        <w:rPr/>
        <w:t xml:space="preserve"> </w:t>
      </w:r>
      <w:r w:rsidR="001F334B">
        <w:rPr/>
        <w:t xml:space="preserve">Yeah, I mean, there </w:t>
      </w:r>
      <w:r w:rsidR="001F334B">
        <w:rPr/>
        <w:t>was</w:t>
      </w:r>
      <w:r w:rsidR="001F334B">
        <w:rPr/>
        <w:t xml:space="preserve"> other things when I was in the city </w:t>
      </w:r>
      <w:r w:rsidR="001F334B">
        <w:rPr/>
        <w:t>centre</w:t>
      </w:r>
      <w:r w:rsidR="001F334B">
        <w:rPr/>
        <w:t xml:space="preserve">. </w:t>
      </w:r>
      <w:r w:rsidR="001F334B">
        <w:rPr/>
        <w:t>You've</w:t>
      </w:r>
      <w:r w:rsidR="001F334B">
        <w:rPr/>
        <w:t xml:space="preserve"> got to think about a lot more stuff with, you </w:t>
      </w:r>
      <w:r w:rsidR="001F334B">
        <w:rPr/>
        <w:t>know,</w:t>
      </w:r>
      <w:r w:rsidR="001F334B">
        <w:rPr/>
        <w:t xml:space="preserve"> </w:t>
      </w:r>
      <w:r w:rsidR="001F334B">
        <w:rPr/>
        <w:t>you'll</w:t>
      </w:r>
      <w:r w:rsidR="001F334B">
        <w:rPr/>
        <w:t xml:space="preserve"> have people coming in who are homeless or people </w:t>
      </w:r>
      <w:r w:rsidR="001F334B">
        <w:rPr/>
        <w:t xml:space="preserve">coming in looking for money, stuff like that. You </w:t>
      </w:r>
      <w:r w:rsidR="001F334B">
        <w:rPr/>
        <w:t>don't</w:t>
      </w:r>
      <w:r w:rsidR="001F334B">
        <w:rPr/>
        <w:t xml:space="preserve"> have homelessness and all that really on the go out on the West Coast.</w:t>
      </w:r>
      <w:r w:rsidR="0AAA0ECD">
        <w:rPr/>
        <w:t xml:space="preserve"> </w:t>
      </w:r>
      <w:r w:rsidR="001F334B">
        <w:rPr/>
        <w:t>So</w:t>
      </w:r>
      <w:r w:rsidR="001F334B">
        <w:rPr/>
        <w:t xml:space="preserve"> there are mercy ministries in that we are not the same. </w:t>
      </w:r>
      <w:r w:rsidR="001F334B">
        <w:rPr/>
        <w:t>So</w:t>
      </w:r>
      <w:r w:rsidR="001F334B">
        <w:rPr/>
        <w:t xml:space="preserve"> you've </w:t>
      </w:r>
      <w:r w:rsidR="001F334B">
        <w:rPr/>
        <w:t>kind of sometimes</w:t>
      </w:r>
      <w:r w:rsidR="001F334B">
        <w:rPr/>
        <w:t xml:space="preserve"> your approach to getting the gospel out there is completely different.</w:t>
      </w:r>
      <w:r>
        <w:br/>
      </w:r>
      <w:r w:rsidR="001F334B">
        <w:rPr/>
        <w:t xml:space="preserve">And </w:t>
      </w:r>
      <w:r w:rsidR="001F334B">
        <w:rPr/>
        <w:t>that's</w:t>
      </w:r>
      <w:r w:rsidR="001F334B">
        <w:rPr/>
        <w:t xml:space="preserve"> why </w:t>
      </w:r>
      <w:r w:rsidR="001F334B">
        <w:rPr/>
        <w:t>the you</w:t>
      </w:r>
      <w:r w:rsidR="001F334B">
        <w:rPr/>
        <w:t xml:space="preserve"> know, </w:t>
      </w:r>
      <w:r w:rsidR="001F334B">
        <w:rPr/>
        <w:t>that's</w:t>
      </w:r>
      <w:r w:rsidR="001F334B">
        <w:rPr/>
        <w:t xml:space="preserve"> where I come back to make Sunday's great.</w:t>
      </w:r>
      <w:r>
        <w:br/>
      </w:r>
      <w:r w:rsidR="001F334B">
        <w:rPr/>
        <w:t xml:space="preserve">Make Sunday's the best you can. Works really well when you've got people connected with people who need to hear the gospel, because the whole premise of that is you're making it great so that when they invite that friend or that </w:t>
      </w:r>
      <w:r w:rsidR="001F334B">
        <w:rPr/>
        <w:t>neighbour</w:t>
      </w:r>
      <w:r w:rsidR="001F334B">
        <w:rPr/>
        <w:t xml:space="preserve"> and they say, oh, I'll come along, they are confident that the message is going to be applicable to their life and they're going to get a nice warm welcome and it's going to be a good time for them.</w:t>
      </w:r>
      <w:r w:rsidR="357346F5">
        <w:rPr/>
        <w:t xml:space="preserve"> </w:t>
      </w:r>
      <w:r w:rsidR="001F334B">
        <w:rPr/>
        <w:t>But that works in our context because all these people in church are connected to so many people.</w:t>
      </w:r>
      <w:r w:rsidR="0A24EB9B">
        <w:rPr/>
        <w:t xml:space="preserve"> </w:t>
      </w:r>
      <w:r w:rsidR="001F334B">
        <w:rPr/>
        <w:t xml:space="preserve">Then you go to [City] and you know you can live next door to five </w:t>
      </w:r>
      <w:r w:rsidR="001F334B">
        <w:rPr/>
        <w:t>people</w:t>
      </w:r>
      <w:r w:rsidR="001F334B">
        <w:rPr/>
        <w:t xml:space="preserve"> and you never speak to them in your life. And </w:t>
      </w:r>
      <w:r w:rsidR="001F334B">
        <w:rPr/>
        <w:t>so</w:t>
      </w:r>
      <w:r w:rsidR="001F334B">
        <w:rPr/>
        <w:t xml:space="preserve"> it can be </w:t>
      </w:r>
      <w:r w:rsidR="001F334B">
        <w:rPr/>
        <w:t>really hard</w:t>
      </w:r>
      <w:r w:rsidR="001F334B">
        <w:rPr/>
        <w:t xml:space="preserve"> in a more city context to have meaningful connections.</w:t>
      </w:r>
      <w:r>
        <w:br/>
      </w:r>
      <w:r w:rsidR="001F334B">
        <w:rPr/>
        <w:t xml:space="preserve">So our way of getting people into church is </w:t>
      </w:r>
      <w:r w:rsidR="001F334B">
        <w:rPr/>
        <w:t>actually a</w:t>
      </w:r>
      <w:r w:rsidR="001F334B">
        <w:rPr/>
        <w:t xml:space="preserve"> lot easier than it is in the city </w:t>
      </w:r>
      <w:r w:rsidR="001F334B">
        <w:rPr/>
        <w:t>centre</w:t>
      </w:r>
      <w:r w:rsidR="001F334B">
        <w:rPr/>
        <w:t xml:space="preserve">. It's </w:t>
      </w:r>
      <w:r w:rsidR="001F334B">
        <w:rPr/>
        <w:t>it's</w:t>
      </w:r>
      <w:r w:rsidR="001F334B">
        <w:rPr/>
        <w:t xml:space="preserve"> much easier to fill a church in a rural place than it is in the city </w:t>
      </w:r>
      <w:r w:rsidR="001F334B">
        <w:rPr/>
        <w:t>centre</w:t>
      </w:r>
      <w:r w:rsidR="001F334B">
        <w:rPr/>
        <w:t xml:space="preserve"> place, </w:t>
      </w:r>
      <w:r w:rsidR="001F334B">
        <w:rPr/>
        <w:t>that's</w:t>
      </w:r>
      <w:r w:rsidR="001F334B">
        <w:rPr/>
        <w:t xml:space="preserve"> for sure.</w:t>
      </w:r>
      <w:proofErr w:type="gramStart"/>
      <w:proofErr w:type="gramEnd"/>
      <w:proofErr w:type="gramStart"/>
      <w:proofErr w:type="gramEnd"/>
      <w:proofErr w:type="gramStart"/>
      <w:proofErr w:type="gramEnd"/>
    </w:p>
    <w:p w:rsidR="00706AA5" w:rsidRDefault="001F334B" w14:paraId="3178B703" w14:textId="6AF9E858">
      <w:r w:rsidR="001F334B">
        <w:rPr/>
        <w:t xml:space="preserve">I mean, one of the one of the reasons why </w:t>
      </w:r>
      <w:r w:rsidR="001F334B">
        <w:rPr/>
        <w:t>we've</w:t>
      </w:r>
      <w:r w:rsidR="001F334B">
        <w:rPr/>
        <w:t xml:space="preserve"> got this </w:t>
      </w:r>
      <w:r w:rsidR="001F334B">
        <w:rPr/>
        <w:t>approach</w:t>
      </w:r>
      <w:r w:rsidR="2AF4639E">
        <w:rPr/>
        <w:t xml:space="preserve">, </w:t>
      </w:r>
      <w:r w:rsidR="001F334B">
        <w:rPr/>
        <w:t>and</w:t>
      </w:r>
      <w:r w:rsidR="001F334B">
        <w:rPr/>
        <w:t xml:space="preserve"> </w:t>
      </w:r>
      <w:r w:rsidR="001F334B">
        <w:rPr/>
        <w:t>I've</w:t>
      </w:r>
      <w:r w:rsidR="001F334B">
        <w:rPr/>
        <w:t xml:space="preserve"> shared this approach </w:t>
      </w:r>
      <w:r w:rsidR="001F334B">
        <w:rPr/>
        <w:t>actually with</w:t>
      </w:r>
      <w:r w:rsidR="001F334B">
        <w:rPr/>
        <w:t xml:space="preserve"> a church who </w:t>
      </w:r>
      <w:r w:rsidR="001F334B">
        <w:rPr/>
        <w:t>were</w:t>
      </w:r>
      <w:r w:rsidR="001F334B">
        <w:rPr/>
        <w:t xml:space="preserve"> </w:t>
      </w:r>
      <w:r w:rsidR="001F334B">
        <w:rPr/>
        <w:t>kind of sizing</w:t>
      </w:r>
      <w:r w:rsidR="001F334B">
        <w:rPr/>
        <w:t xml:space="preserve"> me up if they wanted to call me.</w:t>
      </w:r>
      <w:r>
        <w:br/>
      </w:r>
      <w:r w:rsidR="001F334B">
        <w:rPr/>
        <w:t xml:space="preserve">And </w:t>
      </w:r>
      <w:r w:rsidR="001F334B">
        <w:rPr/>
        <w:t>I think the inter</w:t>
      </w:r>
      <w:r w:rsidR="00706C52">
        <w:rPr/>
        <w:t>im moderator</w:t>
      </w:r>
      <w:r w:rsidR="001F334B">
        <w:rPr/>
        <w:t xml:space="preserve"> was like </w:t>
      </w:r>
      <w:r w:rsidR="53EE889A">
        <w:rPr/>
        <w:t>‘</w:t>
      </w:r>
      <w:r w:rsidR="001F334B">
        <w:rPr/>
        <w:t xml:space="preserve">what on </w:t>
      </w:r>
      <w:r w:rsidR="4F572337">
        <w:rPr/>
        <w:t>e</w:t>
      </w:r>
      <w:r w:rsidR="001F334B">
        <w:rPr/>
        <w:t>arth?</w:t>
      </w:r>
      <w:r w:rsidR="79E81BC8">
        <w:rPr/>
        <w:t>’</w:t>
      </w:r>
      <w:r w:rsidR="001F334B">
        <w:rPr/>
        <w:t xml:space="preserve"> </w:t>
      </w:r>
      <w:r w:rsidR="001F334B">
        <w:rPr/>
        <w:t>But it's</w:t>
      </w:r>
      <w:r w:rsidR="001F334B">
        <w:rPr/>
        <w:t xml:space="preserve"> </w:t>
      </w:r>
      <w:r w:rsidR="001F334B">
        <w:rPr/>
        <w:t>it's</w:t>
      </w:r>
      <w:r w:rsidR="001F334B">
        <w:rPr/>
        <w:t xml:space="preserve"> it requires the big vision of </w:t>
      </w:r>
      <w:r w:rsidR="001F334B">
        <w:rPr/>
        <w:t>what's</w:t>
      </w:r>
      <w:r w:rsidR="001F334B">
        <w:rPr/>
        <w:t xml:space="preserve"> going on for it to work because what we </w:t>
      </w:r>
      <w:r w:rsidR="001F334B">
        <w:rPr/>
        <w:t>basically did</w:t>
      </w:r>
      <w:r w:rsidR="001F334B">
        <w:rPr/>
        <w:t xml:space="preserve"> is we looked at all the things we were doing in the church and </w:t>
      </w:r>
      <w:r w:rsidR="001F334B">
        <w:rPr/>
        <w:t>realised</w:t>
      </w:r>
      <w:r w:rsidR="001F334B">
        <w:rPr/>
        <w:t xml:space="preserve"> that they </w:t>
      </w:r>
      <w:r w:rsidR="001F334B">
        <w:rPr/>
        <w:t>weren't</w:t>
      </w:r>
      <w:r w:rsidR="001F334B">
        <w:rPr/>
        <w:t xml:space="preserve"> necessarily doing anything.</w:t>
      </w:r>
      <w:r w:rsidR="267E35FC">
        <w:rPr/>
        <w:t xml:space="preserve"> They were fine,</w:t>
      </w:r>
      <w:r w:rsidR="001F334B">
        <w:rPr/>
        <w:t xml:space="preserve"> all these different activities </w:t>
      </w:r>
      <w:r w:rsidR="001F334B">
        <w:rPr/>
        <w:t>on</w:t>
      </w:r>
      <w:r w:rsidR="4739B5B8">
        <w:rPr/>
        <w:t>,</w:t>
      </w:r>
      <w:r w:rsidR="001F334B">
        <w:rPr/>
        <w:t xml:space="preserve"> and it was great, but you know, for the youth work where we </w:t>
      </w:r>
      <w:r w:rsidR="001F334B">
        <w:rPr/>
        <w:t>making</w:t>
      </w:r>
      <w:r w:rsidR="001F334B">
        <w:rPr/>
        <w:t xml:space="preserve"> meaningful connections with the parents and the children in a way to share the gospel. </w:t>
      </w:r>
      <w:r w:rsidR="001F334B">
        <w:rPr/>
        <w:t>No</w:t>
      </w:r>
      <w:r w:rsidR="001F334B">
        <w:rPr/>
        <w:t xml:space="preserve"> we </w:t>
      </w:r>
      <w:r w:rsidR="001F334B">
        <w:rPr/>
        <w:t>weren't</w:t>
      </w:r>
      <w:r w:rsidR="001F334B">
        <w:rPr/>
        <w:t xml:space="preserve">. We were </w:t>
      </w:r>
      <w:r w:rsidR="001F334B">
        <w:rPr/>
        <w:t>basically providing</w:t>
      </w:r>
      <w:r w:rsidR="001F334B">
        <w:rPr/>
        <w:t xml:space="preserve"> them with an </w:t>
      </w:r>
      <w:r w:rsidR="001F334B">
        <w:rPr/>
        <w:t>hours</w:t>
      </w:r>
      <w:r w:rsidR="001F334B">
        <w:rPr/>
        <w:t xml:space="preserve"> free</w:t>
      </w:r>
      <w:r w:rsidR="772187F8">
        <w:rPr/>
        <w:t xml:space="preserve"> c</w:t>
      </w:r>
      <w:r w:rsidR="001F334B">
        <w:rPr/>
        <w:t xml:space="preserve">hildcare and put on a club and that was fine. I had a ministry aspect to it, but did we ever then make a connection with that parent and bring them to church? No, it was not </w:t>
      </w:r>
      <w:r w:rsidR="001F334B">
        <w:rPr/>
        <w:t>happening</w:t>
      </w:r>
      <w:r w:rsidR="001F334B">
        <w:rPr/>
        <w:t xml:space="preserve"> and we had all these different ministries on the go. And so </w:t>
      </w:r>
      <w:r w:rsidR="001F334B">
        <w:rPr/>
        <w:t>that's</w:t>
      </w:r>
      <w:r w:rsidR="001F334B">
        <w:rPr/>
        <w:t xml:space="preserve"> when we stopped and we went look, this is really resource heavy. We're </w:t>
      </w:r>
      <w:r w:rsidR="001F334B">
        <w:rPr/>
        <w:t>we're</w:t>
      </w:r>
      <w:r w:rsidR="001F334B">
        <w:rPr/>
        <w:t xml:space="preserve"> needing so many people to run this. And I mean we have holiday clubs going on and the people who are running it were like in their 80s and they were stars. They were brilliant. But we were like, this is not</w:t>
      </w:r>
      <w:r w:rsidR="169217CB">
        <w:rPr/>
        <w:t xml:space="preserve"> s</w:t>
      </w:r>
      <w:r w:rsidR="001F334B">
        <w:rPr/>
        <w:t xml:space="preserve">ustainable and </w:t>
      </w:r>
      <w:r w:rsidR="001F334B">
        <w:rPr/>
        <w:t>that's</w:t>
      </w:r>
      <w:r w:rsidR="001F334B">
        <w:rPr/>
        <w:t xml:space="preserve"> when we </w:t>
      </w:r>
      <w:r w:rsidR="001F334B">
        <w:rPr/>
        <w:t>realised</w:t>
      </w:r>
      <w:r w:rsidR="001F334B">
        <w:rPr/>
        <w:t xml:space="preserve"> our greatest asset</w:t>
      </w:r>
      <w:r w:rsidR="7A0BA994">
        <w:rPr/>
        <w:t xml:space="preserve"> w</w:t>
      </w:r>
      <w:r w:rsidR="001F334B">
        <w:rPr/>
        <w:t xml:space="preserve">as that the people in the community already knew the community and </w:t>
      </w:r>
      <w:r w:rsidR="001F334B">
        <w:rPr/>
        <w:t>that's</w:t>
      </w:r>
      <w:r w:rsidR="001F334B">
        <w:rPr/>
        <w:t xml:space="preserve"> where it was</w:t>
      </w:r>
      <w:r w:rsidR="2487E0BD">
        <w:rPr/>
        <w:t xml:space="preserve"> </w:t>
      </w:r>
      <w:r w:rsidR="001F334B">
        <w:rPr/>
        <w:t xml:space="preserve">for me. I was coming in. I </w:t>
      </w:r>
      <w:r w:rsidR="001F334B">
        <w:rPr/>
        <w:t>didn't</w:t>
      </w:r>
      <w:r w:rsidR="001F334B">
        <w:rPr/>
        <w:t xml:space="preserve"> know the community, but they did. </w:t>
      </w:r>
      <w:r w:rsidR="001F334B">
        <w:rPr/>
        <w:t>So</w:t>
      </w:r>
      <w:r w:rsidR="001F334B">
        <w:rPr/>
        <w:t xml:space="preserve"> the baton was passed </w:t>
      </w:r>
      <w:r w:rsidR="001F334B">
        <w:rPr/>
        <w:t>from</w:t>
      </w:r>
      <w:r w:rsidR="001F334B">
        <w:rPr/>
        <w:t xml:space="preserve"> me having to try and </w:t>
      </w:r>
      <w:r w:rsidR="001F334B">
        <w:rPr/>
        <w:t>go and get</w:t>
      </w:r>
      <w:r w:rsidR="001F334B">
        <w:rPr/>
        <w:t xml:space="preserve"> people or me and the family work are putting on an event to hope people would come in. The battle was taken from that and went right here you go. You take this gospel </w:t>
      </w:r>
      <w:r w:rsidR="001F334B">
        <w:rPr/>
        <w:t>baton</w:t>
      </w:r>
      <w:r w:rsidR="001F334B">
        <w:rPr/>
        <w:t xml:space="preserve"> and you go into your family. You </w:t>
      </w:r>
      <w:r w:rsidR="001F334B">
        <w:rPr/>
        <w:t>go</w:t>
      </w:r>
      <w:r w:rsidR="001F334B">
        <w:rPr/>
        <w:t xml:space="preserve"> your friends, you </w:t>
      </w:r>
      <w:r w:rsidR="001F334B">
        <w:rPr/>
        <w:t>go</w:t>
      </w:r>
      <w:r w:rsidR="001F334B">
        <w:rPr/>
        <w:t xml:space="preserve"> them</w:t>
      </w:r>
      <w:r w:rsidR="3B8F27AA">
        <w:rPr/>
        <w:t xml:space="preserve">. </w:t>
      </w:r>
      <w:r w:rsidR="001F334B">
        <w:rPr/>
        <w:t xml:space="preserve">And you try </w:t>
      </w:r>
      <w:r w:rsidR="001F334B">
        <w:rPr/>
        <w:t>be</w:t>
      </w:r>
      <w:r w:rsidR="001F334B">
        <w:rPr/>
        <w:t xml:space="preserve"> a witness to them, and if you can, you could invite them to church.</w:t>
      </w:r>
      <w:r w:rsidR="7C6A6B10">
        <w:rPr/>
        <w:t xml:space="preserve"> </w:t>
      </w:r>
      <w:r w:rsidR="001F334B">
        <w:rPr/>
        <w:t xml:space="preserve">And then in response to that, </w:t>
      </w:r>
      <w:r w:rsidR="001F334B">
        <w:rPr/>
        <w:t>we'll</w:t>
      </w:r>
      <w:r w:rsidR="001F334B">
        <w:rPr/>
        <w:t xml:space="preserve"> make sure that when people come to church, this is at least going to be something they can </w:t>
      </w:r>
      <w:r w:rsidR="001F334B">
        <w:rPr/>
        <w:t>understand</w:t>
      </w:r>
      <w:r w:rsidR="001F334B">
        <w:rPr/>
        <w:t xml:space="preserve"> and they can access. They can see, </w:t>
      </w:r>
      <w:r w:rsidR="001F334B">
        <w:rPr/>
        <w:t>right.</w:t>
      </w:r>
      <w:r w:rsidR="001F334B">
        <w:rPr/>
        <w:t xml:space="preserve"> </w:t>
      </w:r>
      <w:r w:rsidR="001F334B">
        <w:rPr/>
        <w:t>There's</w:t>
      </w:r>
      <w:r w:rsidR="001F334B">
        <w:rPr/>
        <w:t xml:space="preserve"> something different here. There's </w:t>
      </w:r>
      <w:r w:rsidR="001F334B">
        <w:rPr/>
        <w:t>there's</w:t>
      </w:r>
      <w:r w:rsidR="001F334B">
        <w:rPr/>
        <w:t xml:space="preserve">, I need to know about this. God. So that was the whole kind of mindset. </w:t>
      </w:r>
      <w:r w:rsidR="001F334B">
        <w:rPr/>
        <w:t>And it was</w:t>
      </w:r>
      <w:r w:rsidR="001F334B">
        <w:rPr/>
        <w:t xml:space="preserve"> then we started to build up things. </w:t>
      </w:r>
      <w:r w:rsidR="001F334B">
        <w:rPr/>
        <w:t>So</w:t>
      </w:r>
      <w:r w:rsidR="001F334B">
        <w:rPr/>
        <w:t xml:space="preserve"> we </w:t>
      </w:r>
      <w:r w:rsidR="001F334B">
        <w:rPr/>
        <w:t>kind of started</w:t>
      </w:r>
      <w:r w:rsidR="001F334B">
        <w:rPr/>
        <w:t>. Go right. Well, look, what could we put on as a church that would allow</w:t>
      </w:r>
      <w:r w:rsidR="432D545D">
        <w:rPr/>
        <w:t xml:space="preserve"> </w:t>
      </w:r>
      <w:r w:rsidR="001F334B">
        <w:rPr/>
        <w:t xml:space="preserve">Mary </w:t>
      </w:r>
      <w:r w:rsidR="001F334B">
        <w:rPr/>
        <w:t>to invite</w:t>
      </w:r>
      <w:r w:rsidR="001F334B">
        <w:rPr/>
        <w:t xml:space="preserve"> Ina from along the street and </w:t>
      </w:r>
      <w:r w:rsidR="001F334B">
        <w:rPr/>
        <w:t>build</w:t>
      </w:r>
      <w:r w:rsidR="001F334B">
        <w:rPr/>
        <w:t xml:space="preserve"> that friendship</w:t>
      </w:r>
      <w:r w:rsidR="63B208B6">
        <w:rPr/>
        <w:t xml:space="preserve"> a</w:t>
      </w:r>
      <w:r w:rsidR="001F334B">
        <w:rPr/>
        <w:t xml:space="preserve">nd </w:t>
      </w:r>
      <w:r w:rsidR="001F334B">
        <w:rPr/>
        <w:t>so</w:t>
      </w:r>
      <w:r w:rsidR="001F334B">
        <w:rPr/>
        <w:t xml:space="preserve"> then we started to put things back in. </w:t>
      </w:r>
      <w:r w:rsidR="001F334B">
        <w:rPr/>
        <w:t>So</w:t>
      </w:r>
      <w:r w:rsidR="001F334B">
        <w:rPr/>
        <w:t xml:space="preserve"> everything we do now, </w:t>
      </w:r>
      <w:r w:rsidR="001F334B">
        <w:rPr/>
        <w:t>it's</w:t>
      </w:r>
      <w:r w:rsidR="001F334B">
        <w:rPr/>
        <w:t xml:space="preserve"> very much tailored to be an opportunity to just build friendships that would lead to </w:t>
      </w:r>
      <w:r w:rsidR="001F334B">
        <w:rPr/>
        <w:t>witnessing</w:t>
      </w:r>
      <w:r w:rsidR="001F334B">
        <w:rPr/>
        <w:t xml:space="preserve"> so, so like, so we do a men's breakfast</w:t>
      </w:r>
      <w:r w:rsidR="69A9E4C4">
        <w:rPr/>
        <w:t xml:space="preserve"> e</w:t>
      </w:r>
      <w:r w:rsidR="001F334B">
        <w:rPr/>
        <w:t xml:space="preserve">very couple of months, and sometimes people will </w:t>
      </w:r>
      <w:r w:rsidR="001F334B">
        <w:rPr/>
        <w:t>kind of say</w:t>
      </w:r>
      <w:r w:rsidR="001F334B">
        <w:rPr/>
        <w:t xml:space="preserve">, well, we've </w:t>
      </w:r>
      <w:r w:rsidR="001F334B">
        <w:rPr/>
        <w:t>kind of faced</w:t>
      </w:r>
      <w:r w:rsidR="001F334B">
        <w:rPr/>
        <w:t xml:space="preserve"> criticism. Why do you not do a Bible study at it? And </w:t>
      </w:r>
      <w:r w:rsidR="001F334B">
        <w:rPr/>
        <w:t>I'll</w:t>
      </w:r>
      <w:r w:rsidR="001F334B">
        <w:rPr/>
        <w:t xml:space="preserve"> say to them because as soon as we do a Bible study at it, fifty of those people </w:t>
      </w:r>
      <w:r w:rsidR="001F334B">
        <w:rPr/>
        <w:t>won't</w:t>
      </w:r>
      <w:r w:rsidR="001F334B">
        <w:rPr/>
        <w:t xml:space="preserve"> be at it</w:t>
      </w:r>
      <w:r w:rsidR="45B57B8B">
        <w:rPr/>
        <w:t xml:space="preserve"> b</w:t>
      </w:r>
      <w:r w:rsidR="001F334B">
        <w:rPr/>
        <w:t xml:space="preserve">ecause they </w:t>
      </w:r>
      <w:r w:rsidR="001F334B">
        <w:rPr/>
        <w:t>don't</w:t>
      </w:r>
      <w:r w:rsidR="0D6182F9">
        <w:rPr/>
        <w:t xml:space="preserve"> want a</w:t>
      </w:r>
      <w:r w:rsidR="001F334B">
        <w:rPr/>
        <w:t xml:space="preserve"> Bible study</w:t>
      </w:r>
      <w:r w:rsidR="2CCDE0D5">
        <w:rPr/>
        <w:t>, t</w:t>
      </w:r>
      <w:r w:rsidR="001F334B">
        <w:rPr/>
        <w:t xml:space="preserve">hey want </w:t>
      </w:r>
      <w:r w:rsidR="001F334B">
        <w:rPr/>
        <w:t>a breakfast</w:t>
      </w:r>
      <w:r w:rsidR="001F334B">
        <w:rPr/>
        <w:t xml:space="preserve">. And the aim of the breakfast is not to have a Bible study. The aim of </w:t>
      </w:r>
      <w:r w:rsidR="001F334B">
        <w:rPr/>
        <w:t>the breakfast</w:t>
      </w:r>
      <w:r w:rsidR="001F334B">
        <w:rPr/>
        <w:t xml:space="preserve"> is that as </w:t>
      </w:r>
      <w:r w:rsidR="001F334B">
        <w:rPr/>
        <w:t>you're</w:t>
      </w:r>
      <w:r w:rsidR="001F334B">
        <w:rPr/>
        <w:t xml:space="preserve"> sitting beside that person, having </w:t>
      </w:r>
      <w:r w:rsidR="001F334B">
        <w:rPr/>
        <w:t>breakfast</w:t>
      </w:r>
      <w:r w:rsidR="001F334B">
        <w:rPr/>
        <w:t xml:space="preserve"> and chatting, </w:t>
      </w:r>
      <w:r w:rsidR="001F334B">
        <w:rPr/>
        <w:t>you're</w:t>
      </w:r>
      <w:r w:rsidR="001F334B">
        <w:rPr/>
        <w:t xml:space="preserve"> building up a relationship with them. And when life goes pear shaped, they turn around and say to you, what will I </w:t>
      </w:r>
      <w:r w:rsidR="001F334B">
        <w:rPr/>
        <w:t>do.</w:t>
      </w:r>
      <w:r w:rsidR="001F334B">
        <w:rPr/>
        <w:t xml:space="preserve"> And </w:t>
      </w:r>
      <w:r w:rsidR="001F334B">
        <w:rPr/>
        <w:t>that's</w:t>
      </w:r>
      <w:r w:rsidR="001F334B">
        <w:rPr/>
        <w:t xml:space="preserve"> when </w:t>
      </w:r>
      <w:r w:rsidR="001F334B">
        <w:rPr/>
        <w:t>you're</w:t>
      </w:r>
      <w:r w:rsidR="001F334B">
        <w:rPr/>
        <w:t xml:space="preserve"> ready to say, I know a great God who can help you. So </w:t>
      </w:r>
      <w:r w:rsidR="001F334B">
        <w:rPr/>
        <w:t>that's</w:t>
      </w:r>
      <w:r w:rsidR="001F334B">
        <w:rPr/>
        <w:t xml:space="preserve"> how it kind of </w:t>
      </w:r>
      <w:r w:rsidR="001F334B">
        <w:rPr/>
        <w:t>builds in</w:t>
      </w:r>
      <w:r w:rsidR="001F334B">
        <w:rPr/>
        <w:t xml:space="preserve"> that way. And that's </w:t>
      </w:r>
      <w:r w:rsidR="001F334B">
        <w:rPr/>
        <w:t>kind of what</w:t>
      </w:r>
      <w:r w:rsidR="001F334B">
        <w:rPr/>
        <w:t xml:space="preserve"> </w:t>
      </w:r>
      <w:r w:rsidR="001F334B">
        <w:rPr/>
        <w:t>we've</w:t>
      </w:r>
      <w:r w:rsidR="001F334B">
        <w:rPr/>
        <w:t xml:space="preserve"> been doing now for about the last five years.</w:t>
      </w:r>
      <w:r w:rsidR="25634A4C">
        <w:rPr/>
        <w:t xml:space="preserve"> </w:t>
      </w:r>
      <w:r w:rsidR="001F334B">
        <w:rPr/>
        <w:t>Super simple, super easy. And God's been blessing it so far.</w:t>
      </w:r>
    </w:p>
    <w:p w:rsidR="00706AA5" w:rsidRDefault="001F334B" w14:paraId="7F11C959" w14:textId="47A08B5C">
      <w:r w:rsidRPr="5F533AD2" w:rsidR="001F334B">
        <w:rPr>
          <w:b w:val="1"/>
          <w:bCs w:val="1"/>
        </w:rPr>
        <w:t>[Interviewer]</w:t>
      </w:r>
      <w:r>
        <w:br/>
      </w:r>
      <w:r w:rsidR="001F334B">
        <w:rPr/>
        <w:t>38:32</w:t>
      </w:r>
      <w:r>
        <w:br/>
      </w:r>
      <w:r w:rsidR="001F334B">
        <w:rPr/>
        <w:t>Can you talk to me a little bit about the role of presbytery in terms of just equipping you and supporting you?</w:t>
      </w:r>
    </w:p>
    <w:p w:rsidR="00706AA5" w:rsidP="5F533AD2" w:rsidRDefault="001F334B" w14:paraId="449C1DD8" w14:textId="2F3F81AB">
      <w:pPr>
        <w:rPr>
          <w:highlight w:val="yellow"/>
        </w:rPr>
      </w:pPr>
      <w:r w:rsidRPr="5F533AD2" w:rsidR="001F334B">
        <w:rPr>
          <w:b w:val="1"/>
          <w:bCs w:val="1"/>
        </w:rPr>
        <w:t>[Participant]</w:t>
      </w:r>
      <w:r>
        <w:br/>
      </w:r>
      <w:r w:rsidR="001F334B">
        <w:rPr/>
        <w:t>38:49</w:t>
      </w:r>
      <w:r>
        <w:br/>
      </w:r>
      <w:r w:rsidR="001F334B">
        <w:rPr/>
        <w:t xml:space="preserve">I </w:t>
      </w:r>
      <w:r w:rsidR="001F334B">
        <w:rPr/>
        <w:t>don't</w:t>
      </w:r>
      <w:r w:rsidR="001F334B">
        <w:rPr/>
        <w:t xml:space="preserve"> know if I should.</w:t>
      </w:r>
      <w:r w:rsidR="42AEA59C">
        <w:rPr/>
        <w:t xml:space="preserve"> </w:t>
      </w:r>
      <w:r w:rsidR="001F334B">
        <w:rPr/>
        <w:t>I</w:t>
      </w:r>
      <w:r w:rsidR="001F334B">
        <w:rPr/>
        <w:t xml:space="preserve"> love the </w:t>
      </w:r>
      <w:r w:rsidR="001F334B">
        <w:rPr/>
        <w:t>guys on</w:t>
      </w:r>
      <w:r w:rsidR="001F334B">
        <w:rPr/>
        <w:t xml:space="preserve"> </w:t>
      </w:r>
      <w:r w:rsidR="424B0719">
        <w:rPr/>
        <w:t>Presbytry</w:t>
      </w:r>
      <w:r w:rsidR="001F334B">
        <w:rPr/>
        <w:t>, but</w:t>
      </w:r>
      <w:r w:rsidR="276F6FDC">
        <w:rPr/>
        <w:t xml:space="preserve"> i</w:t>
      </w:r>
      <w:r w:rsidR="001F334B">
        <w:rPr/>
        <w:t xml:space="preserve">f it </w:t>
      </w:r>
      <w:r w:rsidR="001F334B">
        <w:rPr/>
        <w:t>weren't</w:t>
      </w:r>
      <w:r w:rsidR="001F334B">
        <w:rPr/>
        <w:t xml:space="preserve"> for the love of my own congregation, I would have left this role</w:t>
      </w:r>
      <w:r w:rsidR="5F1C0A36">
        <w:rPr/>
        <w:t xml:space="preserve"> y</w:t>
      </w:r>
      <w:r w:rsidR="001F334B">
        <w:rPr/>
        <w:t xml:space="preserve">ears </w:t>
      </w:r>
      <w:r w:rsidR="001F334B">
        <w:rPr/>
        <w:t>ago</w:t>
      </w:r>
      <w:r w:rsidR="001F334B">
        <w:rPr/>
        <w:t xml:space="preserve"> and several times over since</w:t>
      </w:r>
      <w:r w:rsidR="02666B04">
        <w:rPr/>
        <w:t xml:space="preserve">. </w:t>
      </w:r>
      <w:r w:rsidR="001F334B">
        <w:rPr/>
        <w:t>So</w:t>
      </w:r>
      <w:r w:rsidR="001F334B">
        <w:rPr/>
        <w:t xml:space="preserve"> I do not like the workin</w:t>
      </w:r>
      <w:r w:rsidR="669C182A">
        <w:rPr/>
        <w:t>g</w:t>
      </w:r>
      <w:r w:rsidR="001F334B">
        <w:rPr/>
        <w:t xml:space="preserve"> </w:t>
      </w:r>
      <w:r w:rsidR="4B1613B7">
        <w:rPr/>
        <w:t>practice</w:t>
      </w:r>
      <w:r w:rsidR="001F334B">
        <w:rPr/>
        <w:t xml:space="preserve"> </w:t>
      </w:r>
      <w:r w:rsidR="699609D4">
        <w:rPr/>
        <w:t>I</w:t>
      </w:r>
      <w:r w:rsidR="001F334B">
        <w:rPr/>
        <w:t>t's</w:t>
      </w:r>
      <w:r w:rsidR="001F334B">
        <w:rPr/>
        <w:t xml:space="preserve"> that </w:t>
      </w:r>
      <w:r w:rsidR="001F334B">
        <w:rPr/>
        <w:t>they're</w:t>
      </w:r>
      <w:r w:rsidR="001F334B">
        <w:rPr/>
        <w:t xml:space="preserve"> doing anything wrong, but I </w:t>
      </w:r>
      <w:r w:rsidR="001F334B">
        <w:rPr/>
        <w:t>shouldn't</w:t>
      </w:r>
      <w:r w:rsidR="1401D28C">
        <w:rPr/>
        <w:t>,</w:t>
      </w:r>
      <w:r w:rsidR="001F334B">
        <w:rPr/>
        <w:t xml:space="preserve"> </w:t>
      </w:r>
      <w:r w:rsidR="001F334B">
        <w:rPr/>
        <w:t>I've</w:t>
      </w:r>
      <w:r w:rsidR="001F334B">
        <w:rPr/>
        <w:t xml:space="preserve"> got</w:t>
      </w:r>
      <w:r w:rsidR="001F334B">
        <w:rPr/>
        <w:t xml:space="preserve"> to be careful</w:t>
      </w:r>
      <w:r w:rsidR="41E40FD1">
        <w:rPr/>
        <w:t xml:space="preserve">, </w:t>
      </w:r>
      <w:r w:rsidR="41E40FD1">
        <w:rPr/>
        <w:t>y</w:t>
      </w:r>
      <w:r w:rsidR="001F334B">
        <w:rPr/>
        <w:t>ou're</w:t>
      </w:r>
      <w:r w:rsidR="001F334B">
        <w:rPr/>
        <w:t xml:space="preserve"> touching on a quite </w:t>
      </w:r>
      <w:r w:rsidR="001F334B">
        <w:rPr/>
        <w:t>emotion</w:t>
      </w:r>
      <w:r w:rsidR="001F334B">
        <w:rPr/>
        <w:t xml:space="preserve"> filled area</w:t>
      </w:r>
      <w:r w:rsidR="100A7E28">
        <w:rPr/>
        <w:t>, y</w:t>
      </w:r>
      <w:r w:rsidR="001F334B">
        <w:rPr/>
        <w:t xml:space="preserve">ou know, </w:t>
      </w:r>
      <w:r w:rsidR="001F334B">
        <w:rPr/>
        <w:t>I've</w:t>
      </w:r>
      <w:r w:rsidR="001F334B">
        <w:rPr/>
        <w:t xml:space="preserve"> had real health problems. I </w:t>
      </w:r>
      <w:r w:rsidR="001F334B">
        <w:rPr/>
        <w:t xml:space="preserve">went to my </w:t>
      </w:r>
      <w:r w:rsidR="3C8C46E2">
        <w:rPr/>
        <w:t>Presbytry</w:t>
      </w:r>
      <w:r w:rsidR="001F334B">
        <w:rPr/>
        <w:t xml:space="preserve"> and asked for a sabbatical</w:t>
      </w:r>
      <w:r w:rsidR="001F334B">
        <w:rPr/>
        <w:t xml:space="preserve"> and got turned down. And </w:t>
      </w:r>
      <w:r w:rsidR="001F334B">
        <w:rPr/>
        <w:t>I'm</w:t>
      </w:r>
      <w:r w:rsidR="001F334B">
        <w:rPr/>
        <w:t xml:space="preserve"> saying to the guys </w:t>
      </w:r>
      <w:r w:rsidR="56571107">
        <w:rPr/>
        <w:t>‘</w:t>
      </w:r>
      <w:r w:rsidR="001F334B">
        <w:rPr/>
        <w:t xml:space="preserve">I need time off. I need time </w:t>
      </w:r>
      <w:r w:rsidR="001F334B">
        <w:rPr/>
        <w:t>away</w:t>
      </w:r>
      <w:r w:rsidR="0875DCFA">
        <w:rPr/>
        <w:t>’</w:t>
      </w:r>
      <w:r w:rsidR="001F334B">
        <w:rPr/>
        <w:t>.</w:t>
      </w:r>
      <w:r w:rsidR="26FBA1AF">
        <w:rPr/>
        <w:t xml:space="preserve"> </w:t>
      </w:r>
      <w:r w:rsidR="001F334B">
        <w:rPr/>
        <w:t>Don't</w:t>
      </w:r>
      <w:r w:rsidR="001F334B">
        <w:rPr/>
        <w:t xml:space="preserve"> get it.</w:t>
      </w:r>
      <w:r w:rsidR="019E753D">
        <w:rPr/>
        <w:t xml:space="preserve"> </w:t>
      </w:r>
      <w:r w:rsidR="001F334B">
        <w:rPr/>
        <w:t>Meanwhile</w:t>
      </w:r>
      <w:r w:rsidR="33C70795">
        <w:rPr/>
        <w:t>, s</w:t>
      </w:r>
      <w:r w:rsidR="001F334B">
        <w:rPr/>
        <w:t xml:space="preserve">omebody else goes to </w:t>
      </w:r>
      <w:r w:rsidR="5F6C5C0E">
        <w:rPr/>
        <w:t>Presbytry</w:t>
      </w:r>
      <w:r w:rsidR="001F334B">
        <w:rPr/>
        <w:t xml:space="preserve"> and says the same </w:t>
      </w:r>
      <w:r w:rsidR="001F334B">
        <w:rPr/>
        <w:t>thing</w:t>
      </w:r>
      <w:r w:rsidR="001F334B">
        <w:rPr/>
        <w:t xml:space="preserve"> and they get it. You know, there's things like that and then me and my wife brought it up with them as well. We had a POV and she said, </w:t>
      </w:r>
      <w:r w:rsidR="6926288E">
        <w:rPr/>
        <w:t>‘</w:t>
      </w:r>
      <w:r w:rsidR="001F334B">
        <w:rPr/>
        <w:t>look why</w:t>
      </w:r>
      <w:r w:rsidR="001F334B">
        <w:rPr/>
        <w:t xml:space="preserve"> are you not being supportive? Why you not understanding if you keep piling on people, </w:t>
      </w:r>
      <w:r w:rsidR="001F334B">
        <w:rPr/>
        <w:t>they're</w:t>
      </w:r>
      <w:r w:rsidR="001F334B">
        <w:rPr/>
        <w:t xml:space="preserve"> going to burn out. </w:t>
      </w:r>
      <w:r w:rsidR="001F334B">
        <w:rPr/>
        <w:t>They're</w:t>
      </w:r>
      <w:r w:rsidR="001F334B">
        <w:rPr/>
        <w:t xml:space="preserve"> going to have health problems</w:t>
      </w:r>
      <w:r w:rsidR="4A322803">
        <w:rPr/>
        <w:t>’</w:t>
      </w:r>
      <w:r w:rsidR="001F334B">
        <w:rPr/>
        <w:t xml:space="preserve">. And they were just very defensive. Very much. </w:t>
      </w:r>
      <w:r w:rsidR="72582509">
        <w:rPr/>
        <w:t>‘</w:t>
      </w:r>
      <w:r w:rsidR="001F334B">
        <w:rPr/>
        <w:t xml:space="preserve">No, no. We're </w:t>
      </w:r>
      <w:r w:rsidR="001F334B">
        <w:rPr/>
        <w:t>we're</w:t>
      </w:r>
      <w:r w:rsidR="001F334B">
        <w:rPr/>
        <w:t xml:space="preserve">, according to the legislation. And </w:t>
      </w:r>
      <w:r w:rsidR="001F334B">
        <w:rPr/>
        <w:t>we're</w:t>
      </w:r>
      <w:r w:rsidR="001F334B">
        <w:rPr/>
        <w:t xml:space="preserve"> doing this. And </w:t>
      </w:r>
      <w:r w:rsidR="001F334B">
        <w:rPr/>
        <w:t>we're</w:t>
      </w:r>
      <w:r w:rsidR="001F334B">
        <w:rPr/>
        <w:t xml:space="preserve"> doing that</w:t>
      </w:r>
      <w:r w:rsidR="0B0B9A69">
        <w:rPr/>
        <w:t>’</w:t>
      </w:r>
      <w:r w:rsidR="001F334B">
        <w:rPr/>
        <w:t xml:space="preserve">. And </w:t>
      </w:r>
      <w:r w:rsidR="001F334B">
        <w:rPr/>
        <w:t>so</w:t>
      </w:r>
      <w:r w:rsidR="5E859932">
        <w:rPr/>
        <w:t xml:space="preserve"> </w:t>
      </w:r>
      <w:r w:rsidR="001F334B">
        <w:rPr/>
        <w:t xml:space="preserve">I find myself just going. </w:t>
      </w:r>
      <w:r w:rsidR="001F334B">
        <w:rPr/>
        <w:t>I'll</w:t>
      </w:r>
      <w:r w:rsidR="001F334B">
        <w:rPr/>
        <w:t xml:space="preserve"> </w:t>
      </w:r>
      <w:r w:rsidR="001F334B">
        <w:rPr/>
        <w:t>go</w:t>
      </w:r>
      <w:r w:rsidR="001F334B">
        <w:rPr/>
        <w:t xml:space="preserve"> presbytery and </w:t>
      </w:r>
      <w:r w:rsidR="001F334B">
        <w:rPr/>
        <w:t>I'll</w:t>
      </w:r>
      <w:r w:rsidR="001F334B">
        <w:rPr/>
        <w:t xml:space="preserve"> do my </w:t>
      </w:r>
      <w:r w:rsidR="001F334B">
        <w:rPr/>
        <w:t>very best</w:t>
      </w:r>
      <w:r w:rsidR="001F334B">
        <w:rPr/>
        <w:t xml:space="preserve">. But I </w:t>
      </w:r>
      <w:r w:rsidR="001F334B">
        <w:rPr/>
        <w:t>don't</w:t>
      </w:r>
      <w:r w:rsidR="001F334B">
        <w:rPr/>
        <w:t xml:space="preserve"> like how it </w:t>
      </w:r>
      <w:r w:rsidR="001F334B">
        <w:rPr/>
        <w:t>operates</w:t>
      </w:r>
      <w:r w:rsidR="10011209">
        <w:rPr/>
        <w:t xml:space="preserve">, </w:t>
      </w:r>
      <w:r w:rsidR="10011209">
        <w:rPr/>
        <w:t>i</w:t>
      </w:r>
      <w:r w:rsidR="001F334B">
        <w:rPr/>
        <w:t>t's</w:t>
      </w:r>
      <w:r w:rsidR="001F334B">
        <w:rPr/>
        <w:t xml:space="preserve"> at </w:t>
      </w:r>
      <w:r w:rsidR="001F334B">
        <w:rPr/>
        <w:t>all</w:t>
      </w:r>
      <w:r w:rsidR="001F334B">
        <w:rPr/>
        <w:t xml:space="preserve"> so </w:t>
      </w:r>
      <w:r w:rsidR="001F334B">
        <w:rPr/>
        <w:t>they're</w:t>
      </w:r>
      <w:r w:rsidR="001F334B">
        <w:rPr/>
        <w:t xml:space="preserve"> nice guys, but are they supportive?</w:t>
      </w:r>
      <w:r>
        <w:br/>
      </w:r>
      <w:r w:rsidR="001F334B">
        <w:rPr/>
        <w:t xml:space="preserve">Maybe I </w:t>
      </w:r>
      <w:r w:rsidR="001F334B">
        <w:rPr/>
        <w:t>can't</w:t>
      </w:r>
      <w:r w:rsidR="001F334B">
        <w:rPr/>
        <w:t xml:space="preserve"> say I </w:t>
      </w:r>
      <w:r w:rsidR="001F334B">
        <w:rPr/>
        <w:t>can't</w:t>
      </w:r>
      <w:r w:rsidR="001F334B">
        <w:rPr/>
        <w:t xml:space="preserve">. Are they supportive? </w:t>
      </w:r>
      <w:r w:rsidR="001F334B">
        <w:rPr/>
        <w:t>Yeah</w:t>
      </w:r>
      <w:r w:rsidR="001F334B">
        <w:rPr/>
        <w:t>, no.</w:t>
      </w:r>
      <w:r w:rsidR="662C4A7C">
        <w:rPr/>
        <w:t xml:space="preserve"> </w:t>
      </w:r>
      <w:r w:rsidR="001F334B">
        <w:rPr/>
        <w:t>Yeah</w:t>
      </w:r>
      <w:r w:rsidR="001F334B">
        <w:rPr/>
        <w:t xml:space="preserve">. No, </w:t>
      </w:r>
      <w:r w:rsidR="001F334B">
        <w:rPr/>
        <w:t>I think you</w:t>
      </w:r>
      <w:r w:rsidR="001F334B">
        <w:rPr/>
        <w:t xml:space="preserve"> know if you said to him, I need prayer for this. </w:t>
      </w:r>
      <w:r w:rsidR="001F334B">
        <w:rPr/>
        <w:t>Yeah</w:t>
      </w:r>
      <w:r w:rsidR="001F334B">
        <w:rPr/>
        <w:t xml:space="preserve">, </w:t>
      </w:r>
      <w:r w:rsidR="001F334B">
        <w:rPr/>
        <w:t>they'll</w:t>
      </w:r>
      <w:r w:rsidR="001F334B">
        <w:rPr/>
        <w:t xml:space="preserve"> give you prayer. But I </w:t>
      </w:r>
      <w:r w:rsidR="001F334B">
        <w:rPr/>
        <w:t>don't</w:t>
      </w:r>
      <w:r w:rsidR="001F334B">
        <w:rPr/>
        <w:t xml:space="preserve"> think they see the bigger picture. I </w:t>
      </w:r>
      <w:r w:rsidR="001F334B">
        <w:rPr/>
        <w:t>don't</w:t>
      </w:r>
      <w:r w:rsidR="001F334B">
        <w:rPr/>
        <w:t xml:space="preserve">. I just </w:t>
      </w:r>
      <w:r w:rsidR="001F334B">
        <w:rPr/>
        <w:t>don't</w:t>
      </w:r>
      <w:r w:rsidR="001F334B">
        <w:rPr/>
        <w:t xml:space="preserve"> think they </w:t>
      </w:r>
      <w:r w:rsidR="001F334B">
        <w:rPr/>
        <w:t>get</w:t>
      </w:r>
      <w:r w:rsidR="001F334B">
        <w:rPr/>
        <w:t xml:space="preserve"> it. </w:t>
      </w:r>
      <w:r w:rsidR="61F073AD">
        <w:rPr/>
        <w:t xml:space="preserve"> </w:t>
      </w:r>
    </w:p>
    <w:p w:rsidR="00706AA5" w:rsidRDefault="001F334B" w14:paraId="3431B685" w14:textId="3FA566C3">
      <w:r w:rsidRPr="5F533AD2" w:rsidR="001F334B">
        <w:rPr>
          <w:b w:val="1"/>
          <w:bCs w:val="1"/>
        </w:rPr>
        <w:t>[Interviewer]</w:t>
      </w:r>
      <w:r>
        <w:br/>
      </w:r>
      <w:r w:rsidR="001F334B">
        <w:rPr/>
        <w:t>40:49</w:t>
      </w:r>
      <w:r>
        <w:br/>
      </w:r>
      <w:r w:rsidR="001F334B">
        <w:rPr/>
        <w:t>OK.</w:t>
      </w:r>
      <w:r w:rsidR="76ADE196">
        <w:rPr/>
        <w:t xml:space="preserve"> </w:t>
      </w:r>
      <w:r w:rsidR="001F334B">
        <w:rPr/>
        <w:t xml:space="preserve">And </w:t>
      </w:r>
      <w:r w:rsidR="001F334B">
        <w:rPr/>
        <w:t>you've</w:t>
      </w:r>
      <w:r w:rsidR="001F334B">
        <w:rPr/>
        <w:t xml:space="preserve"> moved </w:t>
      </w:r>
      <w:r w:rsidR="001F334B">
        <w:rPr/>
        <w:t>within</w:t>
      </w:r>
      <w:r w:rsidR="001F334B">
        <w:rPr/>
        <w:t xml:space="preserve"> the same </w:t>
      </w:r>
      <w:r w:rsidR="22A9F592">
        <w:rPr/>
        <w:t>Presbytry</w:t>
      </w:r>
      <w:r w:rsidR="22A9F592">
        <w:rPr/>
        <w:t xml:space="preserve"> </w:t>
      </w:r>
      <w:r w:rsidR="001F334B">
        <w:rPr/>
        <w:t>haven't</w:t>
      </w:r>
      <w:r w:rsidR="67A82D9F">
        <w:rPr/>
        <w:t xml:space="preserve"> you? You</w:t>
      </w:r>
      <w:r w:rsidR="001F334B">
        <w:rPr/>
        <w:t xml:space="preserve"> </w:t>
      </w:r>
      <w:r w:rsidR="001F334B">
        <w:rPr/>
        <w:t>haven't</w:t>
      </w:r>
      <w:r w:rsidR="001F334B">
        <w:rPr/>
        <w:t xml:space="preserve"> experienced two different, two different presbyteries</w:t>
      </w:r>
      <w:r w:rsidR="046D708F">
        <w:rPr/>
        <w:t>?</w:t>
      </w:r>
    </w:p>
    <w:p w:rsidR="00706AA5" w:rsidRDefault="001F334B" w14:paraId="675B9D05" w14:textId="09882704">
      <w:r w:rsidRPr="5F533AD2" w:rsidR="001F334B">
        <w:rPr>
          <w:b w:val="1"/>
          <w:bCs w:val="1"/>
        </w:rPr>
        <w:t>[Participant]</w:t>
      </w:r>
      <w:r>
        <w:br/>
      </w:r>
      <w:r w:rsidR="001F334B">
        <w:rPr/>
        <w:t>40:56</w:t>
      </w:r>
      <w:r>
        <w:br/>
      </w:r>
      <w:r w:rsidR="2C8B0338">
        <w:rPr/>
        <w:t>No I was [redacted]</w:t>
      </w:r>
      <w:r w:rsidR="001F334B">
        <w:rPr/>
        <w:t xml:space="preserve"> and </w:t>
      </w:r>
      <w:r w:rsidR="001F334B">
        <w:rPr/>
        <w:t>basically that</w:t>
      </w:r>
      <w:r w:rsidR="001F334B">
        <w:rPr/>
        <w:t xml:space="preserve"> </w:t>
      </w:r>
      <w:r w:rsidR="001F334B">
        <w:rPr/>
        <w:t>goe</w:t>
      </w:r>
      <w:r w:rsidR="001F334B">
        <w:rPr/>
        <w:t>s</w:t>
      </w:r>
      <w:r w:rsidR="001F334B">
        <w:rPr/>
        <w:t xml:space="preserve"> down to [</w:t>
      </w:r>
      <w:r w:rsidR="37030C7C">
        <w:rPr/>
        <w:t>redacted</w:t>
      </w:r>
      <w:r w:rsidR="001F334B">
        <w:rPr/>
        <w:t>].</w:t>
      </w:r>
      <w:r w:rsidR="001F334B">
        <w:rPr/>
        <w:t xml:space="preserve"> </w:t>
      </w:r>
      <w:r w:rsidR="001F334B">
        <w:rPr/>
        <w:t>S</w:t>
      </w:r>
      <w:r w:rsidR="001F334B">
        <w:rPr/>
        <w:t>o</w:t>
      </w:r>
      <w:r w:rsidR="001F334B">
        <w:rPr/>
        <w:t xml:space="preserve"> then</w:t>
      </w:r>
      <w:r w:rsidR="001F334B">
        <w:rPr/>
        <w:t xml:space="preserve"> </w:t>
      </w:r>
      <w:r w:rsidR="001F334B">
        <w:rPr/>
        <w:t>I'v</w:t>
      </w:r>
      <w:r w:rsidR="001F334B">
        <w:rPr/>
        <w:t>e</w:t>
      </w:r>
      <w:r w:rsidR="001F334B">
        <w:rPr/>
        <w:t xml:space="preserve"> come over here, which </w:t>
      </w:r>
      <w:r w:rsidR="5DA4D9A5">
        <w:rPr/>
        <w:t>[redacted]</w:t>
      </w:r>
      <w:r w:rsidR="001F334B">
        <w:rPr/>
        <w:t>, two different presbyteries</w:t>
      </w:r>
      <w:r w:rsidR="0BAB0F4D">
        <w:rPr/>
        <w:t xml:space="preserve"> [redacted]</w:t>
      </w:r>
      <w:r w:rsidR="001F334B">
        <w:rPr/>
        <w:t xml:space="preserve"> far more</w:t>
      </w:r>
      <w:r w:rsidR="3E5E53BF">
        <w:rPr/>
        <w:t>, f</w:t>
      </w:r>
      <w:r w:rsidR="001F334B">
        <w:rPr/>
        <w:t xml:space="preserve">ar more professional. </w:t>
      </w:r>
      <w:r w:rsidR="001F334B">
        <w:rPr/>
        <w:t>It's</w:t>
      </w:r>
      <w:r w:rsidR="001F334B">
        <w:rPr/>
        <w:t xml:space="preserve"> </w:t>
      </w:r>
      <w:r w:rsidR="001F334B">
        <w:rPr/>
        <w:t>more</w:t>
      </w:r>
      <w:r w:rsidR="001F334B">
        <w:rPr/>
        <w:t xml:space="preserve"> business approach due to its </w:t>
      </w:r>
      <w:r w:rsidR="001F334B">
        <w:rPr/>
        <w:t>size,</w:t>
      </w:r>
      <w:r w:rsidR="001F334B">
        <w:rPr/>
        <w:t xml:space="preserve"> </w:t>
      </w:r>
      <w:r w:rsidR="001F334B">
        <w:rPr/>
        <w:t>it's</w:t>
      </w:r>
      <w:r w:rsidR="001F334B">
        <w:rPr/>
        <w:t xml:space="preserve"> a lot bigger.</w:t>
      </w:r>
      <w:r w:rsidR="2F6F35C3">
        <w:rPr/>
        <w:t xml:space="preserve"> </w:t>
      </w:r>
      <w:r w:rsidR="001F334B">
        <w:rPr/>
        <w:t>We're</w:t>
      </w:r>
      <w:r w:rsidR="001F334B">
        <w:rPr/>
        <w:t xml:space="preserve"> much, much smaller, so </w:t>
      </w:r>
      <w:r w:rsidR="001F334B">
        <w:rPr/>
        <w:t>it's</w:t>
      </w:r>
      <w:r w:rsidR="001F334B">
        <w:rPr/>
        <w:t xml:space="preserve"> far more informal, you know? </w:t>
      </w:r>
      <w:r w:rsidR="001F334B">
        <w:rPr/>
        <w:t>So</w:t>
      </w:r>
      <w:r w:rsidR="001F334B">
        <w:rPr/>
        <w:t xml:space="preserve"> for </w:t>
      </w:r>
      <w:r w:rsidR="189D5645">
        <w:rPr/>
        <w:t>[redacted</w:t>
      </w:r>
      <w:r w:rsidR="001F334B">
        <w:rPr/>
        <w:t>], everyone would be voting on things</w:t>
      </w:r>
      <w:r w:rsidR="09100B4B">
        <w:rPr/>
        <w:t>.</w:t>
      </w:r>
      <w:r w:rsidR="001F334B">
        <w:rPr/>
        <w:t xml:space="preserve"> </w:t>
      </w:r>
      <w:r w:rsidR="0A453427">
        <w:rPr/>
        <w:t>O</w:t>
      </w:r>
      <w:r w:rsidR="001F334B">
        <w:rPr/>
        <w:t>ut here</w:t>
      </w:r>
      <w:r w:rsidR="5DB949F1">
        <w:rPr/>
        <w:t xml:space="preserve"> w</w:t>
      </w:r>
      <w:r w:rsidR="001F334B">
        <w:rPr/>
        <w:t xml:space="preserve">e very seldom vote on anything. </w:t>
      </w:r>
      <w:r w:rsidR="001F334B">
        <w:rPr/>
        <w:t>It's</w:t>
      </w:r>
      <w:r w:rsidR="001F334B">
        <w:rPr/>
        <w:t xml:space="preserve"> </w:t>
      </w:r>
      <w:r w:rsidR="001F334B">
        <w:rPr/>
        <w:t>just</w:t>
      </w:r>
      <w:r w:rsidR="001F334B">
        <w:rPr/>
        <w:t xml:space="preserve"> </w:t>
      </w:r>
      <w:r w:rsidR="5D2BBA0F">
        <w:rPr/>
        <w:t xml:space="preserve">‘are </w:t>
      </w:r>
      <w:r w:rsidR="001F334B">
        <w:rPr/>
        <w:t>we agreed</w:t>
      </w:r>
      <w:r w:rsidR="3C2B98CA">
        <w:rPr/>
        <w:t>?</w:t>
      </w:r>
      <w:r w:rsidR="001F334B">
        <w:rPr/>
        <w:t xml:space="preserve"> </w:t>
      </w:r>
      <w:r w:rsidR="001F334B">
        <w:rPr/>
        <w:t>Anyone</w:t>
      </w:r>
      <w:r w:rsidR="001F334B">
        <w:rPr/>
        <w:t xml:space="preserve"> </w:t>
      </w:r>
      <w:r w:rsidR="001F334B">
        <w:rPr/>
        <w:t xml:space="preserve">really </w:t>
      </w:r>
      <w:r w:rsidR="001F334B">
        <w:rPr/>
        <w:t>not</w:t>
      </w:r>
      <w:r w:rsidR="07AC4404">
        <w:rPr/>
        <w:t>?’</w:t>
      </w:r>
      <w:r w:rsidR="001F334B">
        <w:rPr/>
        <w:t xml:space="preserve"> </w:t>
      </w:r>
      <w:r w:rsidR="001F334B">
        <w:rPr/>
        <w:t>It's</w:t>
      </w:r>
      <w:r w:rsidR="001F334B">
        <w:rPr/>
        <w:t xml:space="preserve"> much more </w:t>
      </w:r>
      <w:r w:rsidR="001F334B">
        <w:rPr/>
        <w:t>relaxed</w:t>
      </w:r>
      <w:r w:rsidR="001F334B">
        <w:rPr/>
        <w:t xml:space="preserve">, so </w:t>
      </w:r>
      <w:r w:rsidR="001F334B">
        <w:rPr/>
        <w:t>pros</w:t>
      </w:r>
      <w:r w:rsidR="001F334B">
        <w:rPr/>
        <w:t xml:space="preserve"> and cons to both. Like I say, the guys </w:t>
      </w:r>
      <w:r w:rsidR="001F334B">
        <w:rPr/>
        <w:t>here,</w:t>
      </w:r>
      <w:r w:rsidR="001F334B">
        <w:rPr/>
        <w:t xml:space="preserve"> </w:t>
      </w:r>
      <w:r w:rsidR="001F334B">
        <w:rPr/>
        <w:t>they're</w:t>
      </w:r>
      <w:r w:rsidR="001F334B">
        <w:rPr/>
        <w:t xml:space="preserve"> lovely. Get on </w:t>
      </w:r>
      <w:r w:rsidR="001F334B">
        <w:rPr/>
        <w:t>really well</w:t>
      </w:r>
      <w:r w:rsidR="001F334B">
        <w:rPr/>
        <w:t xml:space="preserve"> with them and sometimes just </w:t>
      </w:r>
      <w:r w:rsidR="001F334B">
        <w:rPr/>
        <w:t>can't</w:t>
      </w:r>
      <w:r w:rsidR="001F334B">
        <w:rPr/>
        <w:t xml:space="preserve"> understand why they make decisions the way they do, but</w:t>
      </w:r>
      <w:r w:rsidR="6FFEE65D">
        <w:rPr/>
        <w:t xml:space="preserve"> y</w:t>
      </w:r>
      <w:r w:rsidR="001F334B">
        <w:rPr/>
        <w:t xml:space="preserve">ou know, </w:t>
      </w:r>
      <w:r w:rsidR="001F334B">
        <w:rPr/>
        <w:t>that's</w:t>
      </w:r>
      <w:r w:rsidR="001F334B">
        <w:rPr/>
        <w:t xml:space="preserve"> fine. They, you know</w:t>
      </w:r>
      <w:r w:rsidR="001F334B">
        <w:rPr/>
        <w:t>, they're</w:t>
      </w:r>
      <w:r w:rsidR="001F334B">
        <w:rPr/>
        <w:t xml:space="preserve"> they might be right in what </w:t>
      </w:r>
      <w:r w:rsidR="001F334B">
        <w:rPr/>
        <w:t>they're</w:t>
      </w:r>
      <w:r w:rsidR="001F334B">
        <w:rPr/>
        <w:t xml:space="preserve"> doing. Other times, you know, I would be going</w:t>
      </w:r>
      <w:r w:rsidR="025C11C3">
        <w:rPr/>
        <w:t xml:space="preserve"> </w:t>
      </w:r>
      <w:r w:rsidR="025C11C3">
        <w:rPr/>
        <w:t>‘w</w:t>
      </w:r>
      <w:r w:rsidR="001F334B">
        <w:rPr/>
        <w:t xml:space="preserve">e need a bit more structure here. This is </w:t>
      </w:r>
      <w:r w:rsidR="001F334B">
        <w:rPr/>
        <w:t>not this is</w:t>
      </w:r>
      <w:r w:rsidR="001F334B">
        <w:rPr/>
        <w:t xml:space="preserve"> this is where we could learn more from another </w:t>
      </w:r>
      <w:r w:rsidR="001F334B">
        <w:rPr/>
        <w:t>presbytery</w:t>
      </w:r>
      <w:r w:rsidR="35D0E9FB">
        <w:rPr/>
        <w:t>’</w:t>
      </w:r>
      <w:r w:rsidR="001F334B">
        <w:rPr/>
        <w:t>.</w:t>
      </w:r>
      <w:r w:rsidR="001F334B">
        <w:rPr/>
        <w:t xml:space="preserve"> But then it swings and roundabouts. Really. So.</w:t>
      </w:r>
      <w:proofErr w:type="gramStart"/>
      <w:proofErr w:type="gramEnd"/>
    </w:p>
    <w:p w:rsidR="00706AA5" w:rsidRDefault="001F334B" w14:paraId="5B6A52EC" w14:textId="77777777">
      <w:r>
        <w:rPr>
          <w:b/>
        </w:rPr>
        <w:t>[Interviewer]</w:t>
      </w:r>
      <w:r>
        <w:rPr>
          <w:b/>
        </w:rPr>
        <w:br/>
      </w:r>
      <w:r>
        <w:t>42:13</w:t>
      </w:r>
      <w:r>
        <w:br/>
      </w:r>
      <w:r>
        <w:t>Is there anything that I've not asked you or anything that's just been particularly significant in your own experience that you think would be a valuable contribution to this conversation before we stop the recording?</w:t>
      </w:r>
    </w:p>
    <w:p w:rsidR="00706AA5" w:rsidP="071FAA7C" w:rsidRDefault="001F334B" w14:paraId="5E98D8E1" w14:textId="2E853669">
      <w:pPr>
        <w:pStyle w:val="Normal"/>
        <w:suppressLineNumbers w:val="0"/>
        <w:bidi w:val="0"/>
        <w:spacing w:before="0" w:beforeAutospacing="off" w:after="200" w:afterAutospacing="off" w:line="276" w:lineRule="auto"/>
        <w:ind w:left="0" w:right="0"/>
        <w:jc w:val="left"/>
      </w:pPr>
      <w:r w:rsidRPr="071FAA7C" w:rsidR="001F334B">
        <w:rPr>
          <w:b w:val="1"/>
          <w:bCs w:val="1"/>
        </w:rPr>
        <w:t>[Participant]</w:t>
      </w:r>
      <w:r>
        <w:br/>
      </w:r>
      <w:r w:rsidR="001F334B">
        <w:rPr/>
        <w:t>42:26</w:t>
      </w:r>
      <w:r>
        <w:br/>
      </w:r>
      <w:r w:rsidR="001F334B">
        <w:rPr/>
        <w:t xml:space="preserve">I </w:t>
      </w:r>
      <w:r w:rsidR="001F334B">
        <w:rPr/>
        <w:t>don't</w:t>
      </w:r>
      <w:r w:rsidR="001F334B">
        <w:rPr/>
        <w:t xml:space="preserve"> know if it's, I </w:t>
      </w:r>
      <w:r w:rsidR="001F334B">
        <w:rPr/>
        <w:t>don't</w:t>
      </w:r>
      <w:r w:rsidR="001F334B">
        <w:rPr/>
        <w:t xml:space="preserve"> know if </w:t>
      </w:r>
      <w:r w:rsidR="001F334B">
        <w:rPr/>
        <w:t>it'll</w:t>
      </w:r>
      <w:r w:rsidR="001F334B">
        <w:rPr/>
        <w:t xml:space="preserve"> be significant or not, but </w:t>
      </w:r>
      <w:r w:rsidR="001F334B">
        <w:rPr/>
        <w:t>I think rural ministry</w:t>
      </w:r>
      <w:r w:rsidR="001F334B">
        <w:rPr/>
        <w:t xml:space="preserve"> is isolated ministry.</w:t>
      </w:r>
      <w:r w:rsidR="2A752890">
        <w:rPr/>
        <w:t xml:space="preserve"> </w:t>
      </w:r>
      <w:r w:rsidR="001F334B">
        <w:rPr/>
        <w:t>And</w:t>
      </w:r>
      <w:r w:rsidR="57899D2C">
        <w:rPr/>
        <w:t xml:space="preserve"> h</w:t>
      </w:r>
      <w:r w:rsidR="001F334B">
        <w:rPr/>
        <w:t xml:space="preserve">ealth wise for ministers, </w:t>
      </w:r>
      <w:r w:rsidR="001F334B">
        <w:rPr/>
        <w:t>that's</w:t>
      </w:r>
      <w:r w:rsidR="001F334B">
        <w:rPr/>
        <w:t xml:space="preserve"> </w:t>
      </w:r>
      <w:r w:rsidR="001F334B">
        <w:rPr/>
        <w:t xml:space="preserve">a big </w:t>
      </w:r>
      <w:r w:rsidR="001F334B">
        <w:rPr/>
        <w:t>thing</w:t>
      </w:r>
      <w:r w:rsidR="001F334B">
        <w:rPr/>
        <w:t xml:space="preserve"> and </w:t>
      </w:r>
      <w:r w:rsidR="001F334B">
        <w:rPr/>
        <w:t>it's</w:t>
      </w:r>
      <w:r w:rsidR="001F334B">
        <w:rPr/>
        <w:t xml:space="preserve"> going to continue to play a big </w:t>
      </w:r>
      <w:r w:rsidR="001F334B">
        <w:rPr/>
        <w:t>part</w:t>
      </w:r>
      <w:r w:rsidR="001F334B">
        <w:rPr/>
        <w:t xml:space="preserve"> I think.</w:t>
      </w:r>
      <w:r w:rsidR="39AF7FB8">
        <w:rPr/>
        <w:t xml:space="preserve"> </w:t>
      </w:r>
      <w:r w:rsidR="001F334B">
        <w:rPr/>
        <w:t xml:space="preserve">You know, </w:t>
      </w:r>
      <w:r w:rsidR="65F09772">
        <w:rPr/>
        <w:t>Presbytry</w:t>
      </w:r>
      <w:r w:rsidR="001F334B">
        <w:rPr/>
        <w:t xml:space="preserve"> </w:t>
      </w:r>
      <w:r w:rsidR="001F334B">
        <w:rPr/>
        <w:t xml:space="preserve">now meets </w:t>
      </w:r>
      <w:r w:rsidR="001F334B">
        <w:rPr/>
        <w:t>less and less</w:t>
      </w:r>
      <w:r w:rsidR="001F334B">
        <w:rPr/>
        <w:t>, so we only ever meet in person twice a year. Every</w:t>
      </w:r>
      <w:r w:rsidR="16BFF8E4">
        <w:rPr/>
        <w:t>thing</w:t>
      </w:r>
      <w:r w:rsidR="001F334B">
        <w:rPr/>
        <w:t xml:space="preserve"> else is on zoom.</w:t>
      </w:r>
      <w:r w:rsidR="3AF5167D">
        <w:rPr/>
        <w:t xml:space="preserve"> </w:t>
      </w:r>
      <w:r w:rsidR="001F334B">
        <w:rPr/>
        <w:t>You're</w:t>
      </w:r>
      <w:r w:rsidR="001F334B">
        <w:rPr/>
        <w:t xml:space="preserve"> quite far distances from other ministers, so I </w:t>
      </w:r>
      <w:r w:rsidR="001F334B">
        <w:rPr/>
        <w:t>think</w:t>
      </w:r>
      <w:r w:rsidR="780C62DD">
        <w:rPr/>
        <w:t>,</w:t>
      </w:r>
      <w:r w:rsidR="780C62DD">
        <w:rPr/>
        <w:t xml:space="preserve"> </w:t>
      </w:r>
      <w:r w:rsidR="001F334B">
        <w:rPr/>
        <w:t xml:space="preserve">I </w:t>
      </w:r>
      <w:r w:rsidR="001F334B">
        <w:rPr/>
        <w:t>don't</w:t>
      </w:r>
      <w:r w:rsidR="001F334B">
        <w:rPr/>
        <w:t xml:space="preserve"> think </w:t>
      </w:r>
      <w:r w:rsidR="001F334B">
        <w:rPr/>
        <w:t>that's</w:t>
      </w:r>
      <w:r w:rsidR="001F334B">
        <w:rPr/>
        <w:t xml:space="preserve"> necessarily going to be a good thing. I think that can be </w:t>
      </w:r>
      <w:r w:rsidR="001F334B">
        <w:rPr/>
        <w:t>a bad thing</w:t>
      </w:r>
      <w:r w:rsidR="001F334B">
        <w:rPr/>
        <w:t>.</w:t>
      </w:r>
      <w:r w:rsidR="02787F15">
        <w:rPr/>
        <w:t xml:space="preserve"> </w:t>
      </w:r>
      <w:r w:rsidR="001F334B">
        <w:rPr/>
        <w:t xml:space="preserve"> </w:t>
      </w:r>
      <w:r w:rsidR="758FAE43">
        <w:rPr/>
        <w:t>T</w:t>
      </w:r>
      <w:r w:rsidR="001F334B">
        <w:rPr/>
        <w:t xml:space="preserve">he </w:t>
      </w:r>
      <w:r w:rsidR="001F334B">
        <w:rPr/>
        <w:t xml:space="preserve">church </w:t>
      </w:r>
      <w:r w:rsidR="001F334B">
        <w:rPr/>
        <w:t>as a whole</w:t>
      </w:r>
      <w:r w:rsidR="4D4683EE">
        <w:rPr/>
        <w:t xml:space="preserve"> n</w:t>
      </w:r>
      <w:r w:rsidR="001F334B">
        <w:rPr/>
        <w:t>eeds</w:t>
      </w:r>
      <w:r w:rsidR="001F334B">
        <w:rPr/>
        <w:t xml:space="preserve"> </w:t>
      </w:r>
      <w:r w:rsidR="2C1EEB4F">
        <w:rPr/>
        <w:t>an HR</w:t>
      </w:r>
      <w:r w:rsidR="001F334B">
        <w:rPr/>
        <w:t xml:space="preserve"> department.</w:t>
      </w:r>
      <w:r w:rsidR="482617EC">
        <w:rPr/>
        <w:t xml:space="preserve"> </w:t>
      </w:r>
      <w:r w:rsidR="001F334B">
        <w:rPr/>
        <w:t xml:space="preserve">It's lack </w:t>
      </w:r>
      <w:r w:rsidR="7E9AA893">
        <w:rPr/>
        <w:t>an HR</w:t>
      </w:r>
      <w:r w:rsidR="001F334B">
        <w:rPr/>
        <w:t xml:space="preserve"> </w:t>
      </w:r>
      <w:r w:rsidR="001F334B">
        <w:rPr/>
        <w:t xml:space="preserve">department is causing us many issues and in smaller communities, when there is a complaint or a problem with the church, the lack of </w:t>
      </w:r>
      <w:r w:rsidR="334390DC">
        <w:rPr/>
        <w:t>an HR</w:t>
      </w:r>
      <w:r w:rsidR="001F334B">
        <w:rPr/>
        <w:t xml:space="preserve"> department makes the problem 10 times worse</w:t>
      </w:r>
      <w:r w:rsidR="6A5784C6">
        <w:rPr/>
        <w:t>,</w:t>
      </w:r>
      <w:r w:rsidR="001F334B">
        <w:rPr/>
        <w:t xml:space="preserve"> because what happens is the come the problem just gets passed to the presbytery</w:t>
      </w:r>
      <w:r w:rsidR="3B2DA2D6">
        <w:rPr/>
        <w:t>,</w:t>
      </w:r>
      <w:r w:rsidR="001F334B">
        <w:rPr/>
        <w:t xml:space="preserve"> and the presbytery is filled with guys like me who are not trained in dealing with any of this stuff, you know, so</w:t>
      </w:r>
      <w:r w:rsidR="10EC644A">
        <w:rPr/>
        <w:t xml:space="preserve"> w</w:t>
      </w:r>
      <w:r w:rsidR="001F334B">
        <w:rPr/>
        <w:t>e're expected to suddenly put on this other hat of HR administrator</w:t>
      </w:r>
      <w:r w:rsidR="2812CF87">
        <w:rPr/>
        <w:t>, g</w:t>
      </w:r>
      <w:r w:rsidR="001F334B">
        <w:rPr/>
        <w:t xml:space="preserve">o around and try </w:t>
      </w:r>
      <w:r w:rsidR="001F334B">
        <w:rPr/>
        <w:t>solve</w:t>
      </w:r>
      <w:r w:rsidR="001F334B">
        <w:rPr/>
        <w:t xml:space="preserve"> complaints and issues and we're not at all qualified to do it</w:t>
      </w:r>
      <w:r w:rsidR="685A0E7F">
        <w:rPr/>
        <w:t>,</w:t>
      </w:r>
      <w:r w:rsidR="001F334B">
        <w:rPr/>
        <w:t xml:space="preserve"> </w:t>
      </w:r>
      <w:r w:rsidR="001F334B">
        <w:rPr/>
        <w:t>and I think</w:t>
      </w:r>
      <w:r w:rsidR="001F334B">
        <w:rPr/>
        <w:t xml:space="preserve"> I think in the rural context when that's then not handled, the perception of the church is massively </w:t>
      </w:r>
      <w:r w:rsidR="001F334B">
        <w:rPr/>
        <w:t>put</w:t>
      </w:r>
      <w:r w:rsidR="001F334B">
        <w:rPr/>
        <w:t xml:space="preserve"> down</w:t>
      </w:r>
      <w:r w:rsidR="17AB9E59">
        <w:rPr/>
        <w:t>.</w:t>
      </w:r>
      <w:r w:rsidR="001F334B">
        <w:rPr/>
        <w:t xml:space="preserve"> </w:t>
      </w:r>
      <w:r w:rsidR="7EC31573">
        <w:rPr/>
        <w:t>P</w:t>
      </w:r>
      <w:r w:rsidR="001F334B">
        <w:rPr/>
        <w:t xml:space="preserve">eople in the </w:t>
      </w:r>
      <w:r w:rsidR="4CDF00D6">
        <w:rPr/>
        <w:t>c</w:t>
      </w:r>
      <w:r w:rsidR="001F334B">
        <w:rPr/>
        <w:t xml:space="preserve">ommunity hear about it </w:t>
      </w:r>
      <w:r w:rsidR="1C474F02">
        <w:rPr/>
        <w:t>‘</w:t>
      </w:r>
      <w:r w:rsidR="001F334B">
        <w:rPr/>
        <w:t xml:space="preserve">Oh, </w:t>
      </w:r>
      <w:r w:rsidR="001F334B">
        <w:rPr/>
        <w:t>look</w:t>
      </w:r>
      <w:r w:rsidR="001F334B">
        <w:rPr/>
        <w:t xml:space="preserve"> what the church has done. Did you hear how they handled it?</w:t>
      </w:r>
      <w:r w:rsidR="6D8FB79C">
        <w:rPr/>
        <w:t>’</w:t>
      </w:r>
      <w:r w:rsidR="001F334B">
        <w:rPr/>
        <w:t xml:space="preserve"> Suddenly </w:t>
      </w:r>
      <w:r w:rsidR="001F334B">
        <w:rPr/>
        <w:t>you're</w:t>
      </w:r>
      <w:r w:rsidR="001F334B">
        <w:rPr/>
        <w:t xml:space="preserve"> fighting </w:t>
      </w:r>
      <w:r w:rsidR="29CD5E93">
        <w:rPr/>
        <w:t>a PR</w:t>
      </w:r>
      <w:r w:rsidR="001F334B">
        <w:rPr/>
        <w:t xml:space="preserve"> battle</w:t>
      </w:r>
      <w:r w:rsidR="4C1B6ED7">
        <w:rPr/>
        <w:t xml:space="preserve"> a</w:t>
      </w:r>
      <w:r w:rsidRPr="071FAA7C" w:rsidR="001F334B">
        <w:rPr>
          <w:color w:val="auto"/>
        </w:rPr>
        <w:t xml:space="preserve">nd </w:t>
      </w:r>
      <w:r w:rsidRPr="071FAA7C" w:rsidR="001F334B">
        <w:rPr>
          <w:color w:val="auto"/>
        </w:rPr>
        <w:t>it's</w:t>
      </w:r>
      <w:r w:rsidRPr="071FAA7C" w:rsidR="001F334B">
        <w:rPr>
          <w:color w:val="auto"/>
        </w:rPr>
        <w:t xml:space="preserve"> not</w:t>
      </w:r>
      <w:r w:rsidRPr="071FAA7C" w:rsidR="20EA379D">
        <w:rPr>
          <w:color w:val="auto"/>
        </w:rPr>
        <w:t xml:space="preserve">, </w:t>
      </w:r>
      <w:r w:rsidRPr="071FAA7C" w:rsidR="20EA379D">
        <w:rPr>
          <w:color w:val="auto"/>
        </w:rPr>
        <w:t>it’s</w:t>
      </w:r>
      <w:r w:rsidR="001F334B">
        <w:rPr/>
        <w:t xml:space="preserve"> just </w:t>
      </w:r>
      <w:r w:rsidR="001F334B">
        <w:rPr/>
        <w:t xml:space="preserve">a </w:t>
      </w:r>
      <w:r w:rsidR="001F334B">
        <w:rPr/>
        <w:t>really</w:t>
      </w:r>
      <w:r w:rsidR="001F334B">
        <w:rPr/>
        <w:t xml:space="preserve"> bad</w:t>
      </w:r>
      <w:r w:rsidR="001F334B">
        <w:rPr/>
        <w:t xml:space="preserve"> working </w:t>
      </w:r>
      <w:r w:rsidR="001F334B">
        <w:rPr/>
        <w:t>practi</w:t>
      </w:r>
      <w:r w:rsidR="40B0F170">
        <w:rPr/>
        <w:t>c</w:t>
      </w:r>
      <w:r w:rsidR="001F334B">
        <w:rPr/>
        <w:t>e</w:t>
      </w:r>
      <w:r w:rsidR="3B5BE2C7">
        <w:rPr/>
        <w:t xml:space="preserve"> a</w:t>
      </w:r>
      <w:r w:rsidR="001F334B">
        <w:rPr/>
        <w:t xml:space="preserve">nd </w:t>
      </w:r>
      <w:r w:rsidR="001F334B">
        <w:rPr/>
        <w:t>that's</w:t>
      </w:r>
      <w:r w:rsidR="001F334B">
        <w:rPr/>
        <w:t xml:space="preserve"> where my frustrations come in with likes of </w:t>
      </w:r>
      <w:r w:rsidR="027E7B00">
        <w:rPr/>
        <w:t>Presbytry</w:t>
      </w:r>
      <w:r w:rsidR="027E7B00">
        <w:rPr/>
        <w:t xml:space="preserve"> and</w:t>
      </w:r>
      <w:r w:rsidR="001F334B">
        <w:rPr/>
        <w:t xml:space="preserve"> things like </w:t>
      </w:r>
      <w:r w:rsidR="001F334B">
        <w:rPr/>
        <w:t>that, that</w:t>
      </w:r>
      <w:r w:rsidR="001F334B">
        <w:rPr/>
        <w:t xml:space="preserve"> that </w:t>
      </w:r>
      <w:r w:rsidR="001F334B">
        <w:rPr/>
        <w:t>lack of</w:t>
      </w:r>
      <w:r w:rsidR="001F334B">
        <w:rPr/>
        <w:t xml:space="preserve"> professionalism</w:t>
      </w:r>
      <w:r w:rsidR="05110315">
        <w:rPr/>
        <w:t>, i</w:t>
      </w:r>
      <w:r w:rsidR="001F334B">
        <w:rPr/>
        <w:t>f I can put it that way</w:t>
      </w:r>
      <w:r w:rsidR="36129CFA">
        <w:rPr/>
        <w:t>.</w:t>
      </w:r>
      <w:r w:rsidR="001F334B">
        <w:rPr/>
        <w:t xml:space="preserve"> </w:t>
      </w:r>
      <w:r w:rsidR="02A24740">
        <w:rPr/>
        <w:t>T</w:t>
      </w:r>
      <w:r w:rsidR="001F334B">
        <w:rPr/>
        <w:t xml:space="preserve">hey do need to kind of step back a wee bit and go </w:t>
      </w:r>
      <w:r w:rsidR="2F9176BB">
        <w:rPr/>
        <w:t>‘</w:t>
      </w:r>
      <w:r w:rsidR="001F334B">
        <w:rPr/>
        <w:t xml:space="preserve">wait a minute, guys. </w:t>
      </w:r>
      <w:r w:rsidR="01CB45EC">
        <w:rPr/>
        <w:t>w</w:t>
      </w:r>
      <w:r w:rsidR="001F334B">
        <w:rPr/>
        <w:t>e're</w:t>
      </w:r>
      <w:r w:rsidR="001F334B">
        <w:rPr/>
        <w:t xml:space="preserve"> not qualified </w:t>
      </w:r>
      <w:r w:rsidR="001F334B">
        <w:rPr/>
        <w:t>here</w:t>
      </w:r>
      <w:r w:rsidR="076B3A21">
        <w:rPr/>
        <w:t>’</w:t>
      </w:r>
      <w:r w:rsidR="001F334B">
        <w:rPr/>
        <w:t>,</w:t>
      </w:r>
      <w:r w:rsidR="001F334B">
        <w:rPr/>
        <w:t xml:space="preserve"> you know</w:t>
      </w:r>
      <w:r w:rsidR="061D7515">
        <w:rPr/>
        <w:t xml:space="preserve">. </w:t>
      </w:r>
      <w:r w:rsidR="061D7515">
        <w:rPr/>
        <w:t>I</w:t>
      </w:r>
      <w:r w:rsidR="001F334B">
        <w:rPr/>
        <w:t>t's</w:t>
      </w:r>
      <w:r w:rsidR="001F334B">
        <w:rPr/>
        <w:t xml:space="preserve"> the same as </w:t>
      </w:r>
      <w:r w:rsidR="001F334B">
        <w:rPr/>
        <w:t>I've</w:t>
      </w:r>
      <w:r w:rsidR="001F334B">
        <w:rPr/>
        <w:t xml:space="preserve"> got a </w:t>
      </w:r>
      <w:r w:rsidR="001F334B">
        <w:rPr/>
        <w:t>real</w:t>
      </w:r>
      <w:r w:rsidR="5DD92823">
        <w:rPr/>
        <w:t xml:space="preserve"> </w:t>
      </w:r>
      <w:r w:rsidR="001F334B">
        <w:rPr/>
        <w:t xml:space="preserve"> thing</w:t>
      </w:r>
      <w:r w:rsidR="001F334B">
        <w:rPr/>
        <w:t xml:space="preserve"> about ministers being project managers of</w:t>
      </w:r>
      <w:r w:rsidR="001F334B">
        <w:rPr/>
        <w:t xml:space="preserve"> church renovations</w:t>
      </w:r>
      <w:r w:rsidR="0DEA4AF9">
        <w:rPr/>
        <w:t xml:space="preserve">. </w:t>
      </w:r>
      <w:r w:rsidR="001F334B">
        <w:rPr/>
        <w:t xml:space="preserve">I </w:t>
      </w:r>
      <w:r w:rsidR="001F334B">
        <w:rPr/>
        <w:t>don't</w:t>
      </w:r>
      <w:r w:rsidR="001F334B">
        <w:rPr/>
        <w:t xml:space="preserve"> understand it, but if your background is in </w:t>
      </w:r>
      <w:r w:rsidR="001F334B">
        <w:rPr/>
        <w:t>building</w:t>
      </w:r>
      <w:r w:rsidR="001F334B">
        <w:rPr/>
        <w:t xml:space="preserve">, </w:t>
      </w:r>
      <w:r w:rsidR="001F334B">
        <w:rPr/>
        <w:t>fair</w:t>
      </w:r>
      <w:r w:rsidR="001F334B">
        <w:rPr/>
        <w:t xml:space="preserve"> enough. If </w:t>
      </w:r>
      <w:r w:rsidR="001F334B">
        <w:rPr/>
        <w:t>it's</w:t>
      </w:r>
      <w:r w:rsidR="001F334B">
        <w:rPr/>
        <w:t xml:space="preserve"> not, what are you doing?</w:t>
      </w:r>
      <w:r w:rsidR="2FAAE7C7">
        <w:rPr/>
        <w:t xml:space="preserve"> </w:t>
      </w:r>
      <w:r w:rsidR="001F334B">
        <w:rPr/>
        <w:t xml:space="preserve">Why are you doing that? You would never do that in any other context. Not to mention that </w:t>
      </w:r>
      <w:r w:rsidR="001F334B">
        <w:rPr/>
        <w:t>I'm</w:t>
      </w:r>
      <w:r w:rsidR="001F334B">
        <w:rPr/>
        <w:t xml:space="preserve"> </w:t>
      </w:r>
      <w:r w:rsidR="001F334B">
        <w:rPr/>
        <w:t>pretty sure</w:t>
      </w:r>
      <w:r w:rsidR="001F334B">
        <w:rPr/>
        <w:t xml:space="preserve"> </w:t>
      </w:r>
      <w:r w:rsidR="001F334B">
        <w:rPr/>
        <w:t>it's</w:t>
      </w:r>
      <w:r w:rsidR="001F334B">
        <w:rPr/>
        <w:t xml:space="preserve"> </w:t>
      </w:r>
      <w:r w:rsidR="001F334B">
        <w:rPr/>
        <w:t>probably not</w:t>
      </w:r>
      <w:r w:rsidR="001F334B">
        <w:rPr/>
        <w:t xml:space="preserve"> biblically </w:t>
      </w:r>
      <w:r w:rsidR="001F334B">
        <w:rPr/>
        <w:t>accurate</w:t>
      </w:r>
      <w:r w:rsidR="001F334B">
        <w:rPr/>
        <w:t xml:space="preserve"> either, given that the role of Deacon was created to look after these things, but </w:t>
      </w:r>
      <w:r w:rsidR="001F334B">
        <w:rPr/>
        <w:t>I've</w:t>
      </w:r>
      <w:r w:rsidR="001F334B">
        <w:rPr/>
        <w:t xml:space="preserve"> met so many ministers and </w:t>
      </w:r>
      <w:r w:rsidR="001F334B">
        <w:rPr/>
        <w:t>that's</w:t>
      </w:r>
      <w:r w:rsidR="001F334B">
        <w:rPr/>
        <w:t xml:space="preserve"> what </w:t>
      </w:r>
      <w:r w:rsidR="001F334B">
        <w:rPr/>
        <w:t>they're</w:t>
      </w:r>
      <w:r w:rsidR="001F334B">
        <w:rPr/>
        <w:t xml:space="preserve"> doing. And I just </w:t>
      </w:r>
      <w:r w:rsidR="001F334B">
        <w:rPr/>
        <w:t>think</w:t>
      </w:r>
      <w:r w:rsidR="001F334B">
        <w:rPr/>
        <w:t xml:space="preserve"> why? Why are you doing that? You know? So, </w:t>
      </w:r>
      <w:r w:rsidR="001F334B">
        <w:rPr/>
        <w:t>yeah</w:t>
      </w:r>
      <w:r w:rsidR="001F334B">
        <w:rPr/>
        <w:t xml:space="preserve">, I think the church </w:t>
      </w:r>
      <w:r w:rsidR="001F334B">
        <w:rPr/>
        <w:t>has got</w:t>
      </w:r>
      <w:r w:rsidR="001F334B">
        <w:rPr/>
        <w:t xml:space="preserve"> </w:t>
      </w:r>
      <w:r w:rsidR="001F334B">
        <w:rPr/>
        <w:t>lots of lots</w:t>
      </w:r>
      <w:r w:rsidR="001F334B">
        <w:rPr/>
        <w:t xml:space="preserve"> of really </w:t>
      </w:r>
      <w:r w:rsidR="001F334B">
        <w:rPr/>
        <w:t>great things</w:t>
      </w:r>
      <w:r w:rsidR="001F334B">
        <w:rPr/>
        <w:t xml:space="preserve"> going for </w:t>
      </w:r>
      <w:r w:rsidR="001F334B">
        <w:rPr/>
        <w:t>it</w:t>
      </w:r>
      <w:r w:rsidR="001F334B">
        <w:rPr/>
        <w:t xml:space="preserve"> but when it comes to how the </w:t>
      </w:r>
      <w:r w:rsidR="69859F96">
        <w:rPr/>
        <w:t>Presbytries</w:t>
      </w:r>
      <w:r w:rsidR="001F334B">
        <w:rPr/>
        <w:t xml:space="preserve"> </w:t>
      </w:r>
      <w:r w:rsidR="001F334B">
        <w:rPr/>
        <w:t>work</w:t>
      </w:r>
      <w:r w:rsidR="001F334B">
        <w:rPr/>
        <w:t xml:space="preserve"> and </w:t>
      </w:r>
      <w:r w:rsidR="001F334B">
        <w:rPr/>
        <w:t>function</w:t>
      </w:r>
      <w:r w:rsidR="001F334B">
        <w:rPr/>
        <w:t xml:space="preserve">, I think </w:t>
      </w:r>
      <w:r w:rsidR="001F334B">
        <w:rPr/>
        <w:t>we're</w:t>
      </w:r>
      <w:r w:rsidR="001F334B">
        <w:rPr/>
        <w:t xml:space="preserve"> putting plasters on things that </w:t>
      </w:r>
      <w:r w:rsidR="001F334B">
        <w:rPr/>
        <w:t>really</w:t>
      </w:r>
      <w:r w:rsidR="001F334B">
        <w:rPr/>
        <w:t xml:space="preserve"> we need to sort out. </w:t>
      </w:r>
      <w:r w:rsidR="001F334B">
        <w:rPr/>
        <w:t>That's</w:t>
      </w:r>
      <w:r w:rsidR="001F334B">
        <w:rPr/>
        <w:t xml:space="preserve"> my feeling about it so.</w:t>
      </w:r>
    </w:p>
    <w:p w:rsidR="00706AA5" w:rsidRDefault="001F334B" w14:paraId="28C512B8" w14:textId="183C2922">
      <w:r w:rsidRPr="071FAA7C" w:rsidR="001F334B">
        <w:rPr>
          <w:b w:val="1"/>
          <w:bCs w:val="1"/>
        </w:rPr>
        <w:t>[Interviewer]</w:t>
      </w:r>
      <w:r>
        <w:br/>
      </w:r>
      <w:r w:rsidR="001F334B">
        <w:rPr/>
        <w:t>45:21</w:t>
      </w:r>
      <w:r>
        <w:br/>
      </w:r>
      <w:r w:rsidR="001F334B">
        <w:rPr/>
        <w:t xml:space="preserve">Oh, thank you so much for sharing that. </w:t>
      </w:r>
      <w:r w:rsidR="001F334B">
        <w:rPr/>
        <w:t>It's</w:t>
      </w:r>
      <w:r w:rsidR="001F334B">
        <w:rPr/>
        <w:t xml:space="preserve"> all been really, </w:t>
      </w:r>
      <w:r w:rsidR="001F334B">
        <w:rPr/>
        <w:t xml:space="preserve">really </w:t>
      </w:r>
      <w:r w:rsidR="001F334B">
        <w:rPr/>
        <w:t>valuable</w:t>
      </w:r>
      <w:r w:rsidR="001F334B">
        <w:rPr/>
        <w:t xml:space="preserve"> and really insightful . </w:t>
      </w:r>
      <w:r w:rsidR="001F334B">
        <w:rPr/>
        <w:t>And I'm just,</w:t>
      </w:r>
      <w:r w:rsidR="001F334B">
        <w:rPr/>
        <w:t xml:space="preserve"> </w:t>
      </w:r>
      <w:r w:rsidR="001F334B">
        <w:rPr/>
        <w:t>I'm</w:t>
      </w:r>
      <w:r w:rsidR="001F334B">
        <w:rPr/>
        <w:t xml:space="preserve"> just going to stop the recording </w:t>
      </w:r>
    </w:p>
    <w:p w:rsidR="00706AA5" w:rsidRDefault="001F334B" w14:paraId="2B6BF4A9" w14:textId="1B1162CA"/>
    <w:sectPr w:rsidR="00706AA5" w:rsidSect="00034616">
      <w:pgSz w:w="12240" w:h="15840" w:orient="portrait"/>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hint="default" w:ascii="Symbol" w:hAnsi="Symbol"/>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hint="default" w:ascii="Symbol" w:hAnsi="Symbol"/>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hint="default" w:ascii="Symbol" w:hAnsi="Symbol"/>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hint="default" w:ascii="Symbol" w:hAnsi="Symbol"/>
      </w:rPr>
    </w:lvl>
  </w:abstractNum>
  <w:num w:numId="1" w16cid:durableId="17464555">
    <w:abstractNumId w:val="8"/>
  </w:num>
  <w:num w:numId="2" w16cid:durableId="1689521416">
    <w:abstractNumId w:val="6"/>
  </w:num>
  <w:num w:numId="3" w16cid:durableId="1887914981">
    <w:abstractNumId w:val="5"/>
  </w:num>
  <w:num w:numId="4" w16cid:durableId="1436166744">
    <w:abstractNumId w:val="4"/>
  </w:num>
  <w:num w:numId="5" w16cid:durableId="1306816323">
    <w:abstractNumId w:val="7"/>
  </w:num>
  <w:num w:numId="6" w16cid:durableId="1557618639">
    <w:abstractNumId w:val="3"/>
  </w:num>
  <w:num w:numId="7" w16cid:durableId="1645506065">
    <w:abstractNumId w:val="2"/>
  </w:num>
  <w:num w:numId="8" w16cid:durableId="1234198215">
    <w:abstractNumId w:val="1"/>
  </w:num>
  <w:num w:numId="9" w16cid:durableId="1333024351">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44397"/>
    <w:rsid w:val="0006063C"/>
    <w:rsid w:val="0015074B"/>
    <w:rsid w:val="001B1F37"/>
    <w:rsid w:val="001F334B"/>
    <w:rsid w:val="00294EBE"/>
    <w:rsid w:val="0029639D"/>
    <w:rsid w:val="002E2CE9"/>
    <w:rsid w:val="00326F90"/>
    <w:rsid w:val="00380965"/>
    <w:rsid w:val="0044410B"/>
    <w:rsid w:val="00616C58"/>
    <w:rsid w:val="00706AA5"/>
    <w:rsid w:val="00706C52"/>
    <w:rsid w:val="00711527"/>
    <w:rsid w:val="009120A3"/>
    <w:rsid w:val="00A829C4"/>
    <w:rsid w:val="00A84386"/>
    <w:rsid w:val="00AA1D8D"/>
    <w:rsid w:val="00B015C4"/>
    <w:rsid w:val="00B47730"/>
    <w:rsid w:val="00C17416"/>
    <w:rsid w:val="00C7285C"/>
    <w:rsid w:val="00C85C1B"/>
    <w:rsid w:val="00CB0664"/>
    <w:rsid w:val="00D47CCF"/>
    <w:rsid w:val="00D74091"/>
    <w:rsid w:val="00DC3604"/>
    <w:rsid w:val="00E31AAA"/>
    <w:rsid w:val="00EB7496"/>
    <w:rsid w:val="00F160A8"/>
    <w:rsid w:val="00F41ABB"/>
    <w:rsid w:val="00F644CC"/>
    <w:rsid w:val="00FC693F"/>
    <w:rsid w:val="00FE3AA5"/>
    <w:rsid w:val="00FE66BC"/>
    <w:rsid w:val="019817B6"/>
    <w:rsid w:val="019E753D"/>
    <w:rsid w:val="01CB45EC"/>
    <w:rsid w:val="01CEADAA"/>
    <w:rsid w:val="025C11C3"/>
    <w:rsid w:val="02659052"/>
    <w:rsid w:val="02666B04"/>
    <w:rsid w:val="02787F15"/>
    <w:rsid w:val="027E7B00"/>
    <w:rsid w:val="02A24740"/>
    <w:rsid w:val="02C54A77"/>
    <w:rsid w:val="02CA65C8"/>
    <w:rsid w:val="02FF691B"/>
    <w:rsid w:val="038380A7"/>
    <w:rsid w:val="042D0F56"/>
    <w:rsid w:val="042FBDFD"/>
    <w:rsid w:val="04376465"/>
    <w:rsid w:val="046D708F"/>
    <w:rsid w:val="048C26BB"/>
    <w:rsid w:val="0492246C"/>
    <w:rsid w:val="05110315"/>
    <w:rsid w:val="0537CCBD"/>
    <w:rsid w:val="054A913A"/>
    <w:rsid w:val="05C1A995"/>
    <w:rsid w:val="060E7744"/>
    <w:rsid w:val="061D7515"/>
    <w:rsid w:val="067C8C21"/>
    <w:rsid w:val="069B3199"/>
    <w:rsid w:val="06A92527"/>
    <w:rsid w:val="0709D8C9"/>
    <w:rsid w:val="071FAA7C"/>
    <w:rsid w:val="076B3A21"/>
    <w:rsid w:val="079F970C"/>
    <w:rsid w:val="07AC4404"/>
    <w:rsid w:val="0875DCFA"/>
    <w:rsid w:val="09100B4B"/>
    <w:rsid w:val="093FAD2D"/>
    <w:rsid w:val="09E1E301"/>
    <w:rsid w:val="09ECD8B3"/>
    <w:rsid w:val="0A24EB9B"/>
    <w:rsid w:val="0A453427"/>
    <w:rsid w:val="0AAA0ECD"/>
    <w:rsid w:val="0ADB0907"/>
    <w:rsid w:val="0B03755C"/>
    <w:rsid w:val="0B0B9A69"/>
    <w:rsid w:val="0B32522A"/>
    <w:rsid w:val="0B4D0DB6"/>
    <w:rsid w:val="0BAB0F4D"/>
    <w:rsid w:val="0BE0C264"/>
    <w:rsid w:val="0C10D4BF"/>
    <w:rsid w:val="0D6182F9"/>
    <w:rsid w:val="0DA1E372"/>
    <w:rsid w:val="0DEA4AF9"/>
    <w:rsid w:val="0E5DB1DC"/>
    <w:rsid w:val="0E72179E"/>
    <w:rsid w:val="0EF8B750"/>
    <w:rsid w:val="0EFDAADD"/>
    <w:rsid w:val="0F7CB894"/>
    <w:rsid w:val="0FFAEC6E"/>
    <w:rsid w:val="10011209"/>
    <w:rsid w:val="100A7E28"/>
    <w:rsid w:val="103BF3A2"/>
    <w:rsid w:val="105BB445"/>
    <w:rsid w:val="10EC644A"/>
    <w:rsid w:val="1117601B"/>
    <w:rsid w:val="11436692"/>
    <w:rsid w:val="11752599"/>
    <w:rsid w:val="11D2D4F5"/>
    <w:rsid w:val="11D98F22"/>
    <w:rsid w:val="11DAD3BE"/>
    <w:rsid w:val="11FC77F4"/>
    <w:rsid w:val="12CAB132"/>
    <w:rsid w:val="12EA4334"/>
    <w:rsid w:val="13FD4B1F"/>
    <w:rsid w:val="1401D28C"/>
    <w:rsid w:val="14278362"/>
    <w:rsid w:val="1483E652"/>
    <w:rsid w:val="14C23747"/>
    <w:rsid w:val="15896EDA"/>
    <w:rsid w:val="161762E0"/>
    <w:rsid w:val="16551BD3"/>
    <w:rsid w:val="169217CB"/>
    <w:rsid w:val="16BFF8E4"/>
    <w:rsid w:val="16C280FD"/>
    <w:rsid w:val="1759EE08"/>
    <w:rsid w:val="179FE79D"/>
    <w:rsid w:val="17AB9E59"/>
    <w:rsid w:val="17C22D51"/>
    <w:rsid w:val="17DAD5F1"/>
    <w:rsid w:val="17EF5E83"/>
    <w:rsid w:val="17EF825A"/>
    <w:rsid w:val="18457B55"/>
    <w:rsid w:val="189D5645"/>
    <w:rsid w:val="19475981"/>
    <w:rsid w:val="195B546A"/>
    <w:rsid w:val="1A3CF00B"/>
    <w:rsid w:val="1A946D17"/>
    <w:rsid w:val="1ABD5502"/>
    <w:rsid w:val="1AC50C21"/>
    <w:rsid w:val="1B94FCB2"/>
    <w:rsid w:val="1BB45D60"/>
    <w:rsid w:val="1BBC15B0"/>
    <w:rsid w:val="1BBE31BB"/>
    <w:rsid w:val="1BC7E5AE"/>
    <w:rsid w:val="1C474F02"/>
    <w:rsid w:val="1DA91FBB"/>
    <w:rsid w:val="1DD55E53"/>
    <w:rsid w:val="1E8511BA"/>
    <w:rsid w:val="1EF38203"/>
    <w:rsid w:val="1F5CABE3"/>
    <w:rsid w:val="200F8805"/>
    <w:rsid w:val="20EA379D"/>
    <w:rsid w:val="2184C6D0"/>
    <w:rsid w:val="218B69B5"/>
    <w:rsid w:val="21AD9FEF"/>
    <w:rsid w:val="22A909A3"/>
    <w:rsid w:val="22A9F592"/>
    <w:rsid w:val="22B52622"/>
    <w:rsid w:val="22D876AC"/>
    <w:rsid w:val="22F960B1"/>
    <w:rsid w:val="231D1C93"/>
    <w:rsid w:val="236C46A3"/>
    <w:rsid w:val="24077DE4"/>
    <w:rsid w:val="240CFB9A"/>
    <w:rsid w:val="241C69E9"/>
    <w:rsid w:val="2425A9BD"/>
    <w:rsid w:val="244F5A75"/>
    <w:rsid w:val="2487E0BD"/>
    <w:rsid w:val="24A13B40"/>
    <w:rsid w:val="24DBB794"/>
    <w:rsid w:val="25634A4C"/>
    <w:rsid w:val="2582E81D"/>
    <w:rsid w:val="262E18DF"/>
    <w:rsid w:val="267E35FC"/>
    <w:rsid w:val="26C31FE4"/>
    <w:rsid w:val="26FBA1AF"/>
    <w:rsid w:val="276F6FDC"/>
    <w:rsid w:val="2812CF87"/>
    <w:rsid w:val="284992A8"/>
    <w:rsid w:val="287A9D32"/>
    <w:rsid w:val="287F84A8"/>
    <w:rsid w:val="290B30B0"/>
    <w:rsid w:val="2951BBFA"/>
    <w:rsid w:val="29C41038"/>
    <w:rsid w:val="29CD5E93"/>
    <w:rsid w:val="2A2A33DF"/>
    <w:rsid w:val="2A5EE723"/>
    <w:rsid w:val="2A752890"/>
    <w:rsid w:val="2ABB7385"/>
    <w:rsid w:val="2AF4639E"/>
    <w:rsid w:val="2C1EEB4F"/>
    <w:rsid w:val="2C795637"/>
    <w:rsid w:val="2C8B0338"/>
    <w:rsid w:val="2CCDE0D5"/>
    <w:rsid w:val="2D59ED66"/>
    <w:rsid w:val="2D7C4078"/>
    <w:rsid w:val="2DD65377"/>
    <w:rsid w:val="2EAF81DE"/>
    <w:rsid w:val="2EE451D1"/>
    <w:rsid w:val="2F4F1DA7"/>
    <w:rsid w:val="2F6F35C3"/>
    <w:rsid w:val="2F7CDD22"/>
    <w:rsid w:val="2F80F46D"/>
    <w:rsid w:val="2F9176BB"/>
    <w:rsid w:val="2FAAE7C7"/>
    <w:rsid w:val="2FB61022"/>
    <w:rsid w:val="300BA97E"/>
    <w:rsid w:val="3055AB8D"/>
    <w:rsid w:val="30917F0C"/>
    <w:rsid w:val="3196A837"/>
    <w:rsid w:val="31EA72D4"/>
    <w:rsid w:val="324001F6"/>
    <w:rsid w:val="324C69A1"/>
    <w:rsid w:val="32EFD4DD"/>
    <w:rsid w:val="33164F2B"/>
    <w:rsid w:val="331A23D8"/>
    <w:rsid w:val="3332CB15"/>
    <w:rsid w:val="334390DC"/>
    <w:rsid w:val="3362D1C6"/>
    <w:rsid w:val="33C70795"/>
    <w:rsid w:val="3413DBEE"/>
    <w:rsid w:val="3477CB9A"/>
    <w:rsid w:val="34C1BEF3"/>
    <w:rsid w:val="3504F2CA"/>
    <w:rsid w:val="357346F5"/>
    <w:rsid w:val="35D0E9FB"/>
    <w:rsid w:val="35D6669B"/>
    <w:rsid w:val="35ED1ED5"/>
    <w:rsid w:val="36129CFA"/>
    <w:rsid w:val="36371D4C"/>
    <w:rsid w:val="36E6E13E"/>
    <w:rsid w:val="37030C7C"/>
    <w:rsid w:val="370EF2A0"/>
    <w:rsid w:val="374B06A9"/>
    <w:rsid w:val="3769BD95"/>
    <w:rsid w:val="376F2785"/>
    <w:rsid w:val="38448B07"/>
    <w:rsid w:val="3856A1A2"/>
    <w:rsid w:val="38AB0062"/>
    <w:rsid w:val="39582555"/>
    <w:rsid w:val="39AF7FB8"/>
    <w:rsid w:val="39E92D5D"/>
    <w:rsid w:val="3AF5167D"/>
    <w:rsid w:val="3B2DA2D6"/>
    <w:rsid w:val="3B5BE2C7"/>
    <w:rsid w:val="3B8F27AA"/>
    <w:rsid w:val="3B9BD0F3"/>
    <w:rsid w:val="3C2B98CA"/>
    <w:rsid w:val="3C333BF8"/>
    <w:rsid w:val="3C8C46E2"/>
    <w:rsid w:val="3CD6EBA6"/>
    <w:rsid w:val="3D45B3B9"/>
    <w:rsid w:val="3E5E53BF"/>
    <w:rsid w:val="3E961AE1"/>
    <w:rsid w:val="3EC1CFB5"/>
    <w:rsid w:val="3F01A025"/>
    <w:rsid w:val="3F2F1421"/>
    <w:rsid w:val="3F88780F"/>
    <w:rsid w:val="3FDA5D80"/>
    <w:rsid w:val="40B0F170"/>
    <w:rsid w:val="417A43B7"/>
    <w:rsid w:val="419D46F0"/>
    <w:rsid w:val="41E40FD1"/>
    <w:rsid w:val="41E66BD8"/>
    <w:rsid w:val="421C7094"/>
    <w:rsid w:val="424B0719"/>
    <w:rsid w:val="42AEA59C"/>
    <w:rsid w:val="43062F59"/>
    <w:rsid w:val="432D545D"/>
    <w:rsid w:val="43319DCD"/>
    <w:rsid w:val="43DF8841"/>
    <w:rsid w:val="446B4DE7"/>
    <w:rsid w:val="45B57B8B"/>
    <w:rsid w:val="45E4E8C4"/>
    <w:rsid w:val="4623B1E5"/>
    <w:rsid w:val="4654F8BC"/>
    <w:rsid w:val="46711D5B"/>
    <w:rsid w:val="4690AD35"/>
    <w:rsid w:val="46976291"/>
    <w:rsid w:val="46D186EA"/>
    <w:rsid w:val="4739B5B8"/>
    <w:rsid w:val="479901BA"/>
    <w:rsid w:val="482617EC"/>
    <w:rsid w:val="48D63780"/>
    <w:rsid w:val="49805B85"/>
    <w:rsid w:val="4997B0FE"/>
    <w:rsid w:val="49D0F635"/>
    <w:rsid w:val="4A1827F8"/>
    <w:rsid w:val="4A322803"/>
    <w:rsid w:val="4A780783"/>
    <w:rsid w:val="4AFE91F7"/>
    <w:rsid w:val="4B1613B7"/>
    <w:rsid w:val="4B238459"/>
    <w:rsid w:val="4BB2B1CC"/>
    <w:rsid w:val="4C1B6ED7"/>
    <w:rsid w:val="4C3A8638"/>
    <w:rsid w:val="4C916E22"/>
    <w:rsid w:val="4CC2C638"/>
    <w:rsid w:val="4CDF00D6"/>
    <w:rsid w:val="4D350A5B"/>
    <w:rsid w:val="4D4683EE"/>
    <w:rsid w:val="4DA0F408"/>
    <w:rsid w:val="4DD46ABA"/>
    <w:rsid w:val="4DEAE30D"/>
    <w:rsid w:val="4DEFBEAB"/>
    <w:rsid w:val="4E592498"/>
    <w:rsid w:val="4EAE4A25"/>
    <w:rsid w:val="4F03CFCB"/>
    <w:rsid w:val="4F2EEFFA"/>
    <w:rsid w:val="4F3B2BE3"/>
    <w:rsid w:val="4F572337"/>
    <w:rsid w:val="4FA63B70"/>
    <w:rsid w:val="5016753B"/>
    <w:rsid w:val="50C7E232"/>
    <w:rsid w:val="50D76300"/>
    <w:rsid w:val="50FB5923"/>
    <w:rsid w:val="513433A0"/>
    <w:rsid w:val="51370E1B"/>
    <w:rsid w:val="518060E1"/>
    <w:rsid w:val="5215C434"/>
    <w:rsid w:val="5288D06A"/>
    <w:rsid w:val="52BA1FF1"/>
    <w:rsid w:val="52E652C2"/>
    <w:rsid w:val="53EE889A"/>
    <w:rsid w:val="53F5BD44"/>
    <w:rsid w:val="5529010D"/>
    <w:rsid w:val="5533163E"/>
    <w:rsid w:val="5649A131"/>
    <w:rsid w:val="56571107"/>
    <w:rsid w:val="569F9343"/>
    <w:rsid w:val="56CD0AE5"/>
    <w:rsid w:val="56F20CB0"/>
    <w:rsid w:val="57473BC5"/>
    <w:rsid w:val="57504F17"/>
    <w:rsid w:val="57899D2C"/>
    <w:rsid w:val="57CFBA91"/>
    <w:rsid w:val="582F2192"/>
    <w:rsid w:val="5870DAA4"/>
    <w:rsid w:val="587C68E9"/>
    <w:rsid w:val="58C9F062"/>
    <w:rsid w:val="59CB1F6F"/>
    <w:rsid w:val="5A0F0BF3"/>
    <w:rsid w:val="5A77CF61"/>
    <w:rsid w:val="5B0065D4"/>
    <w:rsid w:val="5B8DBDA0"/>
    <w:rsid w:val="5BE38C7C"/>
    <w:rsid w:val="5C2DD906"/>
    <w:rsid w:val="5D2BBA0F"/>
    <w:rsid w:val="5D3A0D8C"/>
    <w:rsid w:val="5D9C74BD"/>
    <w:rsid w:val="5DA4D9A5"/>
    <w:rsid w:val="5DB949F1"/>
    <w:rsid w:val="5DD83E5A"/>
    <w:rsid w:val="5DD92823"/>
    <w:rsid w:val="5E859932"/>
    <w:rsid w:val="5EAE9806"/>
    <w:rsid w:val="5F084A23"/>
    <w:rsid w:val="5F1C0A36"/>
    <w:rsid w:val="5F533AD2"/>
    <w:rsid w:val="5F6C5C0E"/>
    <w:rsid w:val="5FAA5A65"/>
    <w:rsid w:val="5FB165CD"/>
    <w:rsid w:val="60101722"/>
    <w:rsid w:val="6113802E"/>
    <w:rsid w:val="617C8182"/>
    <w:rsid w:val="6182DAB0"/>
    <w:rsid w:val="61F073AD"/>
    <w:rsid w:val="61F1C906"/>
    <w:rsid w:val="6205CDAC"/>
    <w:rsid w:val="6206D0F9"/>
    <w:rsid w:val="62AAA7FE"/>
    <w:rsid w:val="62BD9752"/>
    <w:rsid w:val="630FFA1A"/>
    <w:rsid w:val="635A740A"/>
    <w:rsid w:val="63B208B6"/>
    <w:rsid w:val="642ED5B7"/>
    <w:rsid w:val="653997B3"/>
    <w:rsid w:val="65F09772"/>
    <w:rsid w:val="662C4A7C"/>
    <w:rsid w:val="665A9795"/>
    <w:rsid w:val="66965CAB"/>
    <w:rsid w:val="669C182A"/>
    <w:rsid w:val="66AA320F"/>
    <w:rsid w:val="67606A9A"/>
    <w:rsid w:val="67947757"/>
    <w:rsid w:val="67A82D9F"/>
    <w:rsid w:val="67BB61D2"/>
    <w:rsid w:val="6848F532"/>
    <w:rsid w:val="685A0E7F"/>
    <w:rsid w:val="6926288E"/>
    <w:rsid w:val="69859F96"/>
    <w:rsid w:val="699609D4"/>
    <w:rsid w:val="69A9E4C4"/>
    <w:rsid w:val="6A509FE2"/>
    <w:rsid w:val="6A5784C6"/>
    <w:rsid w:val="6A595BFA"/>
    <w:rsid w:val="6A6A785C"/>
    <w:rsid w:val="6AE1C780"/>
    <w:rsid w:val="6AF7A596"/>
    <w:rsid w:val="6BF0CA48"/>
    <w:rsid w:val="6C196983"/>
    <w:rsid w:val="6C44FC4B"/>
    <w:rsid w:val="6C8B2FEB"/>
    <w:rsid w:val="6D2E1BC9"/>
    <w:rsid w:val="6D8FB79C"/>
    <w:rsid w:val="6E7B4BA2"/>
    <w:rsid w:val="6ED13CC0"/>
    <w:rsid w:val="6F691596"/>
    <w:rsid w:val="6FF9408E"/>
    <w:rsid w:val="6FFEE65D"/>
    <w:rsid w:val="7036FF32"/>
    <w:rsid w:val="72582509"/>
    <w:rsid w:val="72812668"/>
    <w:rsid w:val="729FD0F9"/>
    <w:rsid w:val="733789A9"/>
    <w:rsid w:val="7411245E"/>
    <w:rsid w:val="743FF465"/>
    <w:rsid w:val="74A9CCD0"/>
    <w:rsid w:val="751C4A81"/>
    <w:rsid w:val="752B637A"/>
    <w:rsid w:val="758FAE43"/>
    <w:rsid w:val="75CAAED9"/>
    <w:rsid w:val="765579B4"/>
    <w:rsid w:val="7668E0CF"/>
    <w:rsid w:val="76ADE196"/>
    <w:rsid w:val="7719AD82"/>
    <w:rsid w:val="772187F8"/>
    <w:rsid w:val="775B9C53"/>
    <w:rsid w:val="77A246F1"/>
    <w:rsid w:val="77AF6B58"/>
    <w:rsid w:val="780C62DD"/>
    <w:rsid w:val="78BB5CEC"/>
    <w:rsid w:val="79E69F1A"/>
    <w:rsid w:val="79E81BC8"/>
    <w:rsid w:val="7A0BA994"/>
    <w:rsid w:val="7A6C6528"/>
    <w:rsid w:val="7A80BEEF"/>
    <w:rsid w:val="7AAA5312"/>
    <w:rsid w:val="7B3475E1"/>
    <w:rsid w:val="7B46A64A"/>
    <w:rsid w:val="7BA5CDD1"/>
    <w:rsid w:val="7C36ADD9"/>
    <w:rsid w:val="7C6A6B10"/>
    <w:rsid w:val="7C79CF27"/>
    <w:rsid w:val="7CF46939"/>
    <w:rsid w:val="7D561143"/>
    <w:rsid w:val="7DC5FE81"/>
    <w:rsid w:val="7E210802"/>
    <w:rsid w:val="7E9AA893"/>
    <w:rsid w:val="7EC31573"/>
    <w:rsid w:val="7F15DF66"/>
    <w:rsid w:val="7FBCE45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62265AE"/>
  <w14:defaultImageDpi w14:val="300"/>
  <w15:docId w15:val="{3B262BC4-F4C2-4454-9910-DAFC16EDFBB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hAnsiTheme="majorHAnsi" w:eastAsiaTheme="majorEastAsia"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hAnsiTheme="majorHAnsi" w:eastAsiaTheme="majorEastAsia"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hAnsiTheme="majorHAnsi" w:eastAsiaTheme="majorEastAsia"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hAnsiTheme="majorHAnsi" w:eastAsiaTheme="majorEastAsia"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hAnsiTheme="majorHAnsi" w:eastAsiaTheme="majorEastAsia"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hAnsiTheme="majorHAnsi" w:eastAsiaTheme="majorEastAsia" w:cstheme="majorBidi"/>
      <w:i/>
      <w:iCs/>
      <w:color w:val="404040" w:themeColor="text1" w:themeTint="BF"/>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styleId="HeaderChar" w:customStyle="1">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styleId="FooterChar" w:customStyle="1">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styleId="Heading1Char" w:customStyle="1">
    <w:name w:val="Heading 1 Char"/>
    <w:basedOn w:val="DefaultParagraphFont"/>
    <w:link w:val="Heading1"/>
    <w:uiPriority w:val="9"/>
    <w:rsid w:val="00FC693F"/>
    <w:rPr>
      <w:rFonts w:asciiTheme="majorHAnsi" w:hAnsiTheme="majorHAnsi" w:eastAsiaTheme="majorEastAsia" w:cstheme="majorBidi"/>
      <w:b/>
      <w:bCs/>
      <w:color w:val="365F91" w:themeColor="accent1" w:themeShade="BF"/>
      <w:sz w:val="28"/>
      <w:szCs w:val="28"/>
    </w:rPr>
  </w:style>
  <w:style w:type="character" w:styleId="Heading2Char" w:customStyle="1">
    <w:name w:val="Heading 2 Char"/>
    <w:basedOn w:val="DefaultParagraphFont"/>
    <w:link w:val="Heading2"/>
    <w:uiPriority w:val="9"/>
    <w:rsid w:val="00FC693F"/>
    <w:rPr>
      <w:rFonts w:asciiTheme="majorHAnsi" w:hAnsiTheme="majorHAnsi" w:eastAsiaTheme="majorEastAsia" w:cstheme="majorBidi"/>
      <w:b/>
      <w:bCs/>
      <w:color w:val="4F81BD" w:themeColor="accent1"/>
      <w:sz w:val="26"/>
      <w:szCs w:val="26"/>
    </w:rPr>
  </w:style>
  <w:style w:type="character" w:styleId="Heading3Char" w:customStyle="1">
    <w:name w:val="Heading 3 Char"/>
    <w:basedOn w:val="DefaultParagraphFont"/>
    <w:link w:val="Heading3"/>
    <w:uiPriority w:val="9"/>
    <w:rsid w:val="00FC693F"/>
    <w:rPr>
      <w:rFonts w:asciiTheme="majorHAnsi" w:hAnsiTheme="majorHAnsi" w:eastAsiaTheme="majorEastAsia" w:cstheme="majorBidi"/>
      <w:b/>
      <w:bCs/>
      <w:color w:val="4F81BD" w:themeColor="accent1"/>
    </w:rPr>
  </w:style>
  <w:style w:type="paragraph" w:styleId="Title">
    <w:name w:val="Title"/>
    <w:basedOn w:val="Normal"/>
    <w:next w:val="Normal"/>
    <w:link w:val="TitleChar"/>
    <w:uiPriority w:val="10"/>
    <w:qFormat/>
    <w:rsid w:val="00FC693F"/>
    <w:pPr>
      <w:pBdr>
        <w:bottom w:val="single" w:color="4F81BD" w:themeColor="accent1" w:sz="8" w:space="4"/>
      </w:pBdr>
      <w:spacing w:after="300" w:line="240" w:lineRule="auto"/>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1">
    <w:name w:val="Title Char"/>
    <w:basedOn w:val="DefaultParagraphFont"/>
    <w:link w:val="Title"/>
    <w:uiPriority w:val="10"/>
    <w:rsid w:val="00FC693F"/>
    <w:rPr>
      <w:rFonts w:asciiTheme="majorHAnsi" w:hAnsiTheme="majorHAnsi" w:eastAsiaTheme="majorEastAsia"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hAnsiTheme="majorHAnsi" w:eastAsiaTheme="majorEastAsia" w:cstheme="majorBidi"/>
      <w:i/>
      <w:iCs/>
      <w:color w:val="4F81BD" w:themeColor="accent1"/>
      <w:spacing w:val="15"/>
      <w:sz w:val="24"/>
      <w:szCs w:val="24"/>
    </w:rPr>
  </w:style>
  <w:style w:type="character" w:styleId="SubtitleChar" w:customStyle="1">
    <w:name w:val="Subtitle Char"/>
    <w:basedOn w:val="DefaultParagraphFont"/>
    <w:link w:val="Subtitle"/>
    <w:uiPriority w:val="11"/>
    <w:rsid w:val="00FC693F"/>
    <w:rPr>
      <w:rFonts w:asciiTheme="majorHAnsi" w:hAnsiTheme="majorHAnsi" w:eastAsiaTheme="majorEastAsia"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styleId="BodyTextChar" w:customStyle="1">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styleId="BodyText2Char" w:customStyle="1">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styleId="BodyText3Char" w:customStyle="1">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styleId="MacroTextChar" w:customStyle="1">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styleId="QuoteChar" w:customStyle="1">
    <w:name w:val="Quote Char"/>
    <w:basedOn w:val="DefaultParagraphFont"/>
    <w:link w:val="Quote"/>
    <w:uiPriority w:val="29"/>
    <w:rsid w:val="00FC693F"/>
    <w:rPr>
      <w:i/>
      <w:iCs/>
      <w:color w:val="000000" w:themeColor="text1"/>
    </w:rPr>
  </w:style>
  <w:style w:type="character" w:styleId="Heading4Char" w:customStyle="1">
    <w:name w:val="Heading 4 Char"/>
    <w:basedOn w:val="DefaultParagraphFont"/>
    <w:link w:val="Heading4"/>
    <w:uiPriority w:val="9"/>
    <w:semiHidden/>
    <w:rsid w:val="00FC693F"/>
    <w:rPr>
      <w:rFonts w:asciiTheme="majorHAnsi" w:hAnsiTheme="majorHAnsi" w:eastAsiaTheme="majorEastAsia" w:cstheme="majorBidi"/>
      <w:b/>
      <w:bCs/>
      <w:i/>
      <w:iCs/>
      <w:color w:val="4F81BD" w:themeColor="accent1"/>
    </w:rPr>
  </w:style>
  <w:style w:type="character" w:styleId="Heading5Char" w:customStyle="1">
    <w:name w:val="Heading 5 Char"/>
    <w:basedOn w:val="DefaultParagraphFont"/>
    <w:link w:val="Heading5"/>
    <w:uiPriority w:val="9"/>
    <w:semiHidden/>
    <w:rsid w:val="00FC693F"/>
    <w:rPr>
      <w:rFonts w:asciiTheme="majorHAnsi" w:hAnsiTheme="majorHAnsi" w:eastAsiaTheme="majorEastAsia" w:cstheme="majorBidi"/>
      <w:color w:val="243F60" w:themeColor="accent1" w:themeShade="7F"/>
    </w:rPr>
  </w:style>
  <w:style w:type="character" w:styleId="Heading6Char" w:customStyle="1">
    <w:name w:val="Heading 6 Char"/>
    <w:basedOn w:val="DefaultParagraphFont"/>
    <w:link w:val="Heading6"/>
    <w:uiPriority w:val="9"/>
    <w:semiHidden/>
    <w:rsid w:val="00FC693F"/>
    <w:rPr>
      <w:rFonts w:asciiTheme="majorHAnsi" w:hAnsiTheme="majorHAnsi" w:eastAsiaTheme="majorEastAsia" w:cstheme="majorBidi"/>
      <w:i/>
      <w:iCs/>
      <w:color w:val="243F60" w:themeColor="accent1" w:themeShade="7F"/>
    </w:rPr>
  </w:style>
  <w:style w:type="character" w:styleId="Heading7Char" w:customStyle="1">
    <w:name w:val="Heading 7 Char"/>
    <w:basedOn w:val="DefaultParagraphFont"/>
    <w:link w:val="Heading7"/>
    <w:uiPriority w:val="9"/>
    <w:semiHidden/>
    <w:rsid w:val="00FC693F"/>
    <w:rPr>
      <w:rFonts w:asciiTheme="majorHAnsi" w:hAnsiTheme="majorHAnsi" w:eastAsiaTheme="majorEastAsia" w:cstheme="majorBidi"/>
      <w:i/>
      <w:iCs/>
      <w:color w:val="404040" w:themeColor="text1" w:themeTint="BF"/>
    </w:rPr>
  </w:style>
  <w:style w:type="character" w:styleId="Heading8Char" w:customStyle="1">
    <w:name w:val="Heading 8 Char"/>
    <w:basedOn w:val="DefaultParagraphFont"/>
    <w:link w:val="Heading8"/>
    <w:uiPriority w:val="9"/>
    <w:semiHidden/>
    <w:rsid w:val="00FC693F"/>
    <w:rPr>
      <w:rFonts w:asciiTheme="majorHAnsi" w:hAnsiTheme="majorHAnsi" w:eastAsiaTheme="majorEastAsia" w:cstheme="majorBidi"/>
      <w:color w:val="4F81BD" w:themeColor="accent1"/>
      <w:sz w:val="20"/>
      <w:szCs w:val="20"/>
    </w:rPr>
  </w:style>
  <w:style w:type="character" w:styleId="Heading9Char" w:customStyle="1">
    <w:name w:val="Heading 9 Char"/>
    <w:basedOn w:val="DefaultParagraphFont"/>
    <w:link w:val="Heading9"/>
    <w:uiPriority w:val="9"/>
    <w:semiHidden/>
    <w:rsid w:val="00FC693F"/>
    <w:rPr>
      <w:rFonts w:asciiTheme="majorHAnsi" w:hAnsiTheme="majorHAnsi" w:eastAsiaTheme="majorEastAsia"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color="4F81BD" w:themeColor="accent1" w:sz="4" w:space="4"/>
      </w:pBdr>
      <w:spacing w:before="200" w:after="280"/>
      <w:ind w:left="936" w:right="936"/>
    </w:pPr>
    <w:rPr>
      <w:b/>
      <w:bCs/>
      <w:i/>
      <w:iCs/>
      <w:color w:val="4F81BD" w:themeColor="accent1"/>
    </w:rPr>
  </w:style>
  <w:style w:type="character" w:styleId="IntenseQuoteChar" w:customStyle="1">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&#65279;<?xml version="1.0" encoding="utf-8"?><Relationships xmlns="http://schemas.openxmlformats.org/package/2006/relationships"><Relationship Type="http://schemas.openxmlformats.org/officeDocument/2006/relationships/styles" Target="styles.xml" Id="rId3" /><Relationship Type="http://schemas.openxmlformats.org/officeDocument/2006/relationships/theme" Target="theme/theme1.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ntTable" Target="fontTable.xml" Id="rId6" /><Relationship Type="http://schemas.openxmlformats.org/officeDocument/2006/relationships/webSettings" Target="webSettings.xml" Id="rId5" /><Relationship Type="http://schemas.openxmlformats.org/officeDocument/2006/relationships/settings" Target="setting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Manager/>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python-docx</dc:creator>
  <keywords/>
  <dc:description>generated by python-docx</dc:description>
  <lastModifiedBy>Annemarie Douglas (student)</lastModifiedBy>
  <revision>20</revision>
  <dcterms:created xsi:type="dcterms:W3CDTF">2025-06-28T17:59:00.0000000Z</dcterms:created>
  <dcterms:modified xsi:type="dcterms:W3CDTF">2026-02-02T11:30:03.2187713Z</dcterms:modified>
  <category/>
</coreProperties>
</file>